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Rosenacker 6, 9404 Rorschacherberg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159034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1422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