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1001627" name="7627bea0-624f-11f0-99f2-63288e1c61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809856" name="7627bea0-624f-11f0-99f2-63288e1c615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0625101" name="7c00a1c0-624f-11f0-b92d-e1820063b3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113822" name="7c00a1c0-624f-11f0-b92d-e1820063b3f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079231" name="89f09830-624f-11f0-9da5-bd352e1859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103444" name="89f09830-624f-11f0-9da5-bd352e18595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749140" name="90b7d2f0-624f-11f0-a308-67b7d600e4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670170" name="90b7d2f0-624f-11f0-a308-67b7d600e48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8899318" name="a5458320-624f-11f0-9651-a302c7aeed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279814" name="a5458320-624f-11f0-9651-a302c7aeed8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9870028" name="a9b0a570-624f-11f0-ae18-5f8c3f6656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642661" name="a9b0a570-624f-11f0-ae18-5f8c3f6656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5399952" name="e8dcfaa0-624f-11f0-8c78-91b1747d92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7485979" name="e8dcfaa0-624f-11f0-8c78-91b1747d920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165960" name="ef2170d0-624f-11f0-893a-b1762244a3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988133" name="ef2170d0-624f-11f0-893a-b1762244a36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/ Gang / Treppenhaus </w:t>
            </w:r>
          </w:p>
          <w:p>
            <w:pPr>
              <w:spacing w:before="0" w:after="0"/>
            </w:pPr>
            <w:r>
              <w:t>EG-OG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6222124" name="fa6fba50-624f-11f0-adfc-cd0b19f923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7341948" name="fa6fba50-624f-11f0-adfc-cd0b19f9239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417395" name="fefb0ed0-624f-11f0-a4b7-eb198d17e4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608522" name="fefb0ed0-624f-11f0-a4b7-eb198d17e42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949971" name="c38754d0-624f-11f0-90c2-7be361203c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9406627" name="c38754d0-624f-11f0-90c2-7be361203c4f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3706164" name="cc8f30c0-624f-11f0-a202-41d6a3a95f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71711" name="cc8f30c0-624f-11f0-a202-41d6a3a95fc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