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Breitistrasse 12, 8335 Hittnau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357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298838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197735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