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465185" name="1b101380-57de-11f0-9e0c-cd29829a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498378" name="1b101380-57de-11f0-9e0c-cd29829a00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869344" name="23a77a60-57de-11f0-b7db-43bddf0a77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703984" name="23a77a60-57de-11f0-b7db-43bddf0a77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907302" name="33410220-57de-11f0-a090-7f9e331a7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31967" name="33410220-57de-11f0-a090-7f9e331a7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457379" name="36202d40-57de-11f0-a762-1ff04d85f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507029" name="36202d40-57de-11f0-a762-1ff04d85f3b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942352" name="7093b550-57de-11f0-b37b-f91a6e659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520360" name="7093b550-57de-11f0-b37b-f91a6e659dc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958681" name="76a1d940-57de-11f0-bb88-67d058418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36068" name="76a1d940-57de-11f0-bb88-67d0584187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14269" name="cc329a70-57de-11f0-97bf-bffc71ac2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23801" name="cc329a70-57de-11f0-97bf-bffc71ac250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855228" name="d12f2750-57de-11f0-bc48-f59b57c413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805490" name="d12f2750-57de-11f0-bc48-f59b57c4135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285375" name="3a7b2d80-57df-11f0-aef5-05950b4e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255733" name="3a7b2d80-57df-11f0-aef5-05950b4ef1b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943453" name="419ce450-57df-11f0-9e9f-e524ce2b98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263653" name="419ce450-57df-11f0-9e9f-e524ce2b982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870501" name="bb0f7000-57df-11f0-adcf-65acf0c56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61211" name="bb0f7000-57df-11f0-adcf-65acf0c564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962369" name="c09e9ff0-57df-11f0-aaff-91058d46b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791983" name="c09e9ff0-57df-11f0-aaff-91058d46b7b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154" name="ca915110-57df-11f0-8f85-f58f6faed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312304" name="ca915110-57df-11f0-8f85-f58f6faed8b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515302" name="cfe8cf30-57df-11f0-b763-c9e16702c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817767" name="cfe8cf30-57df-11f0-b763-c9e16702ca1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257039" name="e16b6240-57df-11f0-bb80-83cac0691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074406" name="e16b6240-57df-11f0-bb80-83cac06914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816291" name="e78c4ae0-57df-11f0-aa86-4f6308e12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145478" name="e78c4ae0-57df-11f0-aa86-4f6308e129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507804" name="f530c3f0-57e0-11f0-a63c-5dcad3b730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988134" name="f530c3f0-57e0-11f0-a63c-5dcad3b7304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868013" name="f99f68b0-57e0-11f0-9d2a-cdb8baa7d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499002" name="f99f68b0-57e0-11f0-9d2a-cdb8baa7d0a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249409" name="0504e3b0-57e1-11f0-a1da-d9220d6bf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406143" name="0504e3b0-57e1-11f0-a1da-d9220d6bfa6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203317" name="08cf8040-57e1-11f0-a474-13c29c9f8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065578" name="08cf8040-57e1-11f0-a474-13c29c9f86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297315" name="14ccf580-57e1-11f0-9be5-733a4652c7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210218" name="14ccf580-57e1-11f0-9be5-733a4652c7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414127" name="186cd890-57e1-11f0-b6fa-ff266ded93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677639" name="186cd890-57e1-11f0-b6fa-ff266ded93e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827891" name="22eb9d10-57e1-11f0-84ff-07b27191b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09305" name="22eb9d10-57e1-11f0-84ff-07b27191b05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692078" name="276f5070-57e1-11f0-b2c2-2563f699e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790539" name="276f5070-57e1-11f0-b2c2-2563f699ec7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430048" name="abb63ab0-57e1-11f0-ad18-37cc883855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278428" name="abb63ab0-57e1-11f0-ad18-37cc883855a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988651" name="b11496a0-57e1-11f0-a371-f32be8c2d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173138" name="b11496a0-57e1-11f0-a371-f32be8c2d6a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bei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086508" name="d8209f00-57e1-11f0-832a-c79476ba2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360592" name="d8209f00-57e1-11f0-832a-c79476ba2c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654501" name="dab839d0-57e1-11f0-9bfd-99ba7b840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794065" name="dab839d0-57e1-11f0-9bfd-99ba7b840a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848668" name="149be880-57e3-11f0-9f44-59082ec234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407653" name="149be880-57e3-11f0-9f44-59082ec234d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640546" name="171a7d10-57e3-11f0-b27c-55da8b294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531127" name="171a7d10-57e3-11f0-b27c-55da8b2947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910665" name="29ece8b0-57e3-11f0-9d0e-178ba9beb0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247274" name="29ece8b0-57e3-11f0-9d0e-178ba9beb01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455571" name="2e147250-57e3-11f0-b6ec-e7e0dc78f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337374" name="2e147250-57e3-11f0-b6ec-e7e0dc78f0e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251924" name="4805ae90-57e3-11f0-95b3-3730e858f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896310" name="4805ae90-57e3-11f0-95b3-3730e858fc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984789" name="4dd5b810-57e3-11f0-bf91-5fb8a57447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836014" name="4dd5b810-57e3-11f0-bf91-5fb8a57447a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312823" name="7d3d1340-57e4-11f0-bd43-cbdda8c2f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751830" name="7d3d1340-57e4-11f0-bd43-cbdda8c2f4f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996244" name="80dbe4e0-57e4-11f0-acfc-f57aae8f3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798991" name="80dbe4e0-57e4-11f0-acfc-f57aae8f32e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049462" name="9309ac10-57e4-11f0-a6f1-012045337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51726" name="9309ac10-57e4-11f0-a6f1-012045337b1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667722" name="9bdd58a0-57e4-11f0-9e0e-b952b3cb9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20104" name="9bdd58a0-57e4-11f0-9e0e-b952b3cb9e4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344628" name="a904f600-57e4-11f0-a651-41d9dcb8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998414" name="a904f600-57e4-11f0-a651-41d9dcb86e7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907621" name="ad7ebe50-57e4-11f0-a6d6-a9b0bb4f0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269561" name="ad7ebe50-57e4-11f0-a6d6-a9b0bb4f0a2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364321" name="925ab1f0-57e5-11f0-8b3a-5b7089b0f0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76083" name="925ab1f0-57e5-11f0-8b3a-5b7089b0f04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075335" name="96fbd860-57e5-11f0-bd9a-910d4ac6b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633713" name="96fbd860-57e5-11f0-bd9a-910d4ac6bda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793937" name="ee568420-57e5-11f0-939e-2ba94ba9ba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476918" name="ee568420-57e5-11f0-939e-2ba94ba9bae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944615" name="f6956ac0-57e5-11f0-be5b-dd7840498c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053741" name="f6956ac0-57e5-11f0-be5b-dd7840498c7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Breitistrasse 12, 8335 Hittnau</w:t>
          </w:r>
        </w:p>
        <w:p>
          <w:pPr>
            <w:spacing w:before="0" w:after="0"/>
          </w:pPr>
          <w:r>
            <w:t>357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