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8503263" name="7dca8880-2a79-11f0-9f0c-b5d6f68f1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906591" name="7dca8880-2a79-11f0-9f0c-b5d6f68f12e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3842869" name="8d0b68f0-2a79-11f0-8096-8f4ee9860e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649810" name="8d0b68f0-2a79-11f0-8096-8f4ee9860e6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1514359" name="1b5ea6d0-2a7a-11f0-8d25-c305187fca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707845" name="1b5ea6d0-2a7a-11f0-8d25-c305187fca8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7166357" name="12608ee0-2a7a-11f0-9e26-0d0302dbd3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079848" name="12608ee0-2a7a-11f0-9e26-0d0302dbd3f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alter 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302614" name="4d32bc40-2a7b-11f0-ac45-2db05e3fd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940793" name="4d32bc40-2a7b-11f0-ac45-2db05e3fd5e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734261" name="64278160-2a7b-11f0-8332-0718ce1cf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833233" name="64278160-2a7b-11f0-8332-0718ce1cf6f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und Tapete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5356427" name="20b4ac10-2a7f-11f0-9194-018699d86d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634275" name="20b4ac10-2a7f-11f0-9194-018699d86d5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5274063" name="253d4170-2a7f-11f0-b0b4-0321af9e4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716550" name="253d4170-2a7f-11f0-b0b4-0321af9e4d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3555762" name="5fb097e0-2a7e-11f0-948f-3dec11648e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060446" name="5fb097e0-2a7e-11f0-948f-3dec11648ee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7113744" name="6bad97f0-2a7e-11f0-8fd3-2df478d52f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947445" name="6bad97f0-2a7e-11f0-8fd3-2df478d52fe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7957322" name="e6d48a60-2a7e-11f0-9f03-db8e1cfa2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68831" name="e6d48a60-2a7e-11f0-9f03-db8e1cfa230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1136957" name="ee04c020-2a7e-11f0-a9ad-5d9e4227b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515125" name="ee04c020-2a7e-11f0-a9ad-5d9e4227b8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0351845" name="60e8c260-2a81-11f0-a615-c78c789d21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939456" name="60e8c260-2a81-11f0-a615-c78c789d21e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684527" name="6b24ffa0-2a81-11f0-b198-b74dbaa6f2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51525" name="6b24ffa0-2a81-11f0-b198-b74dbaa6f25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1943928" name="b11b75c0-2a81-11f0-b0f8-77c46d8a7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975208" name="b11b75c0-2a81-11f0-b0f8-77c46d8a7e9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9134847" name="b439a5b0-2a81-11f0-9a2c-dd1bb553b8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064864" name="b439a5b0-2a81-11f0-9a2c-dd1bb553b81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565074" name="36358e80-2a82-11f0-8a5f-999f00235b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508441" name="36358e80-2a82-11f0-8a5f-999f00235be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574204" name="389417f0-2a82-11f0-8f1f-1bb0ea090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292382" name="389417f0-2a82-11f0-8f1f-1bb0ea090b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Original Restaurant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73962" name="51717dc0-2a83-11f0-91ca-afb1ea901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155734" name="51717dc0-2a83-11f0-91ca-afb1ea901fd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9786073" name="5d7f94d0-2a83-11f0-bdda-eb1e6e7740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154218" name="5d7f94d0-2a83-11f0-bdda-eb1e6e7740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7066001" name="4e6050b0-2a84-11f0-ba37-499432afd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453167" name="4e6050b0-2a84-11f0-ba37-499432afdaf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63332" name="521c9560-2a84-11f0-9511-6d15b8a6bb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033851" name="521c9560-2a84-11f0-9511-6d15b8a6bb8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1219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Fliesen unter Fliesen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5865606" name="67f02410-571b-11f0-a6ea-398018480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943530" name="67f02410-571b-11f0-a6ea-398018480cd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577009" name="700848d0-571b-11f0-a154-373fd06a4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707826" name="700848d0-571b-11f0-a154-373fd06a4f6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1855208" name="16e51540-571f-11f0-b413-598bea90f1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739600" name="16e51540-571f-11f0-b413-598bea90f1e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6854741" name="29961630-571f-11f0-9904-9da737c52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912687" name="29961630-571f-11f0-9904-9da737c52f7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4918790" name="60b93ac0-571f-11f0-a8b9-ef82b41012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776593" name="60b93ac0-571f-11f0-a8b9-ef82b410128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7809166" name="6b4349e0-571f-11f0-8f20-018838d65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912784" name="6b4349e0-571f-11f0-8f20-018838d657d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277139" name="ac7448b0-571f-11f0-9be4-a53b1c214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078869" name="ac7448b0-571f-11f0-9be4-a53b1c21434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3060928" name="b47032e0-571f-11f0-9409-4bef8d22e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963912" name="b47032e0-571f-11f0-9409-4bef8d22e10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Belmont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013749" name="c9d1a940-5e2f-11f0-9839-8f447316d5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965088" name="c9d1a940-5e2f-11f0-9839-8f447316d5e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9170010" name="d102a250-5e2f-11f0-acad-155fba7506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634391" name="d102a250-5e2f-11f0-acad-155fba75068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Villa Silvana</w:t>
            </w:r>
          </w:p>
          <w:p>
            <w:pPr>
              <w:spacing w:before="0" w:after="0"/>
            </w:pPr>
            <w:r>
              <w:t>3004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8574780" name="c19911f0-5e34-11f0-afa1-75837a259f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326688" name="c19911f0-5e34-11f0-afa1-75837a259fa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4219543" name="c76c76d0-5e34-11f0-94c1-3fda7c2fdb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166123" name="c76c76d0-5e34-11f0-94c1-3fda7c2fdbc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Villa Silvana</w:t>
            </w:r>
          </w:p>
          <w:p>
            <w:pPr>
              <w:spacing w:before="0" w:after="0"/>
            </w:pPr>
            <w:r>
              <w:t>3004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4797168" name="fc14fe70-5e34-11f0-8ecf-9193491d93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225558" name="fc14fe70-5e34-11f0-8ecf-9193491d934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6022433" name="06ed54a0-5e35-11f0-a44c-d96d22baad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253267" name="06ed54a0-5e35-11f0-a44c-d96d22baad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Villa Silvana</w:t>
            </w:r>
          </w:p>
          <w:p>
            <w:pPr>
              <w:spacing w:before="0" w:after="0"/>
            </w:pPr>
            <w:r>
              <w:t>3004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7072003" name="315f6b60-5e35-11f0-8719-2fe307554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370271" name="315f6b60-5e35-11f0-8719-2fe30755467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9435216" name="3611f6f0-5e35-11f0-a8e8-f7c1c3d18e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024988" name="3611f6f0-5e35-11f0-a8e8-f7c1c3d18e4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624293" name="92215120-5e35-11f0-a938-b754105e9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517022" name="92215120-5e35-11f0-a938-b754105e9b1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232399" name="b0abeba0-5e35-11f0-a342-85847cc2c8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667914" name="b0abeba0-5e35-11f0-a342-85847cc2c8a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9147062" name="3851df60-5e36-11f0-8cf6-b126e0685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523464" name="3851df60-5e36-11f0-8cf6-b126e068591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5838175" name="41b262a0-5e36-11f0-88a2-87e2f02aa2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608053" name="41b262a0-5e36-11f0-88a2-87e2f02aa2f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3584791" name="e3d35c10-5e36-11f0-bad7-2d0ade960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472204" name="e3d35c10-5e36-11f0-bad7-2d0ade96096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2053621" name="ec35d040-5e36-11f0-895a-114dd473ce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30237" name="ec35d040-5e36-11f0-895a-114dd473cef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2051737" name="31ae3cc0-5e37-11f0-9c2a-ed528770e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708957" name="31ae3cc0-5e37-11f0-9c2a-ed528770e3a0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2483455" name="3ad90a00-5e37-11f0-b334-b7cfc60876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667563" name="3ad90a00-5e37-11f0-b334-b7cfc6087605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2802711" name="7b209330-5e37-11f0-8afa-55f0cb182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83741" name="7b209330-5e37-11f0-8afa-55f0cb18257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150213" name="8abcda10-5e37-11f0-9fb8-b9365d0172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082981" name="8abcda10-5e37-11f0-9fb8-b9365d017229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97984" name="b9810ce0-5e37-11f0-853d-013a62ef3f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390119" name="b9810ce0-5e37-11f0-853d-013a62ef3ff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8607722" name="bd3896a0-5e37-11f0-932f-2f36c8e500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451406" name="bd3896a0-5e37-11f0-932f-2f36c8e500e6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883724" name="f198caa0-5e37-11f0-89c2-dd1e11f7eb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755577" name="f198caa0-5e37-11f0-89c2-dd1e11f7ebe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2621073" name="f5bcaac0-5e37-11f0-9ee9-3992abcccd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034232" name="f5bcaac0-5e37-11f0-9ee9-3992abcccd0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Waldhaus Flims</w:t>
          </w:r>
        </w:p>
        <w:p>
          <w:pPr>
            <w:spacing w:before="0" w:after="0"/>
          </w:pPr>
          <w:r>
            <w:t>396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