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Hönggerstrasse 21, 8037 Zürich</w:t>
          </w:r>
        </w:p>
        <w:p>
          <w:pPr>
            <w:spacing w:before="0" w:after="0"/>
          </w:pPr>
          <w:r>
            <w:t>390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