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Hönggerstrasse 21,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555670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828999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