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2327851" name="2ec94940-607c-11f0-8214-1942b95dd55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0133720" name="2ec94940-607c-11f0-8214-1942b95dd55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4378978" name="31bd0dd0-607c-11f0-b95b-a5601cb75d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722660" name="31bd0dd0-607c-11f0-b95b-a5601cb75d9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3544149" name="66224ae0-607c-11f0-ad40-df0064e0b0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8450739" name="66224ae0-607c-11f0-ad40-df0064e0b0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86691" name="6a9b28d0-607c-11f0-a74a-75910b5ff6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301877" name="6a9b28d0-607c-11f0-a74a-75910b5ff60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Anschlagkitt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61498" name="30ab3330-607d-11f0-9cee-4b219e608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9581542" name="30ab3330-607d-11f0-9cee-4b219e608fa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7160279" name="35e39090-607d-11f0-911c-aba84188b1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4564939" name="35e39090-607d-11f0-911c-aba84188b19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Ladenlokal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7552845" name="7f0221b0-607d-11f0-a598-e39fc9fe5b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664841" name="7f0221b0-607d-11f0-a598-e39fc9fe5b6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9198405" name="82f8d750-607d-11f0-93bd-b341b4187e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0101183" name="82f8d750-607d-11f0-93bd-b341b4187ed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Ladenlokal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5879505" name="3c7483a0-607e-11f0-9708-878c44f235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7021805" name="3c7483a0-607e-11f0-9708-878c44f235d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2375492" name="423e2480-607e-11f0-b88f-9be5220cb8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8043073" name="423e2480-607e-11f0-b88f-9be5220cb8c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