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und Tapete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alter Teppichkleber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Verdacht auf Brandschutzplatte etc</w:t>
            </w:r>
          </w:p>
          <w:p>
            <w:pPr>
              <w:spacing w:before="0" w:after="0" w:line="240" w:lineRule="auto"/>
            </w:pPr>
            <w:r>
              <w:t>Brandabschnitte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FCKW: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bleihaltige Elektroisolationsrohre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 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  <w:p>
            <w:pPr>
              <w:spacing w:before="0" w:after="0" w:line="240" w:lineRule="auto"/>
            </w:pPr>
            <w:r>
              <w:t>Kühlzellendämmung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umgebaut nach 1990</w:t>
            </w:r>
          </w:p>
          <w:p>
            <w:pPr>
              <w:spacing w:before="0" w:after="0" w:line="240" w:lineRule="auto"/>
            </w:pPr>
            <w:r>
              <w:t>ganzes Zimmer 2004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Verkleidungsholz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Asbestkissen</w:t>
            </w:r>
          </w:p>
          <w:p>
            <w:pPr>
              <w:spacing w:before="0" w:after="0" w:line="240" w:lineRule="auto"/>
            </w:pPr>
            <w:r>
              <w:t>Traffo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Fliesen unter Fliesen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2.Lage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2.Lage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2.Lage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396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