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708471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455695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