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0851469" name="7dca8880-2a79-11f0-9f0c-b5d6f68f12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282144" name="7dca8880-2a79-11f0-9f0c-b5d6f68f12e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145386" name="8d0b68f0-2a79-11f0-8096-8f4ee9860e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22033" name="8d0b68f0-2a79-11f0-8096-8f4ee9860e6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246146" name="1b5ea6d0-2a7a-11f0-8d25-c305187fca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515268" name="1b5ea6d0-2a7a-11f0-8d25-c305187fca8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81516" name="12608ee0-2a7a-11f0-9e26-0d0302dbd3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50994" name="12608ee0-2a7a-11f0-9e26-0d0302dbd3f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alter 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061241" name="4d32bc40-2a7b-11f0-ac45-2db05e3fd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355352" name="4d32bc40-2a7b-11f0-ac45-2db05e3fd5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4782747" name="64278160-2a7b-11f0-8332-0718ce1c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658739" name="64278160-2a7b-11f0-8332-0718ce1cf6f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und Tapete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403856" name="20b4ac10-2a7f-11f0-9194-018699d86d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635817" name="20b4ac10-2a7f-11f0-9194-018699d86d5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577007" name="253d4170-2a7f-11f0-b0b4-0321af9e4d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45543" name="253d4170-2a7f-11f0-b0b4-0321af9e4d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399872" name="5fb097e0-2a7e-11f0-948f-3dec11648e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696078" name="5fb097e0-2a7e-11f0-948f-3dec11648ee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6618176" name="6bad97f0-2a7e-11f0-8fd3-2df478d52f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753996" name="6bad97f0-2a7e-11f0-8fd3-2df478d52fe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6182962" name="e6d48a60-2a7e-11f0-9f03-db8e1cfa2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575063" name="e6d48a60-2a7e-11f0-9f03-db8e1cfa230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474057" name="ee04c020-2a7e-11f0-a9ad-5d9e4227b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734507" name="ee04c020-2a7e-11f0-a9ad-5d9e4227b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6729130" name="60e8c260-2a81-11f0-a615-c78c789d21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403986" name="60e8c260-2a81-11f0-a615-c78c789d21e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386184" name="6b24ffa0-2a81-11f0-b198-b74dbaa6f2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829069" name="6b24ffa0-2a81-11f0-b198-b74dbaa6f2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154914" name="b11b75c0-2a81-11f0-b0f8-77c46d8a7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234937" name="b11b75c0-2a81-11f0-b0f8-77c46d8a7e9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665314" name="b439a5b0-2a81-11f0-9a2c-dd1bb553b8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94423" name="b439a5b0-2a81-11f0-9a2c-dd1bb553b81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989554" name="36358e80-2a82-11f0-8a5f-999f00235b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151675" name="36358e80-2a82-11f0-8a5f-999f00235be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216868" name="389417f0-2a82-11f0-8f1f-1bb0ea090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695940" name="389417f0-2a82-11f0-8f1f-1bb0ea090b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Original Restaurant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7959274" name="51717dc0-2a83-11f0-91ca-afb1ea901f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038949" name="51717dc0-2a83-11f0-91ca-afb1ea901fd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147429" name="5d7f94d0-2a83-11f0-bdda-eb1e6e7740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088478" name="5d7f94d0-2a83-11f0-bdda-eb1e6e77400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7897090" name="4e6050b0-2a84-11f0-ba37-499432afd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883501" name="4e6050b0-2a84-11f0-ba37-499432afdaf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407495" name="521c9560-2a84-11f0-9511-6d15b8a6bb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926937" name="521c9560-2a84-11f0-9511-6d15b8a6bb8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Fliesen unter Fliesen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099689" name="67f02410-571b-11f0-a6ea-398018480c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127579" name="67f02410-571b-11f0-a6ea-398018480c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547804" name="700848d0-571b-11f0-a154-373fd06a4f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664780" name="700848d0-571b-11f0-a154-373fd06a4f6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308665" name="16e51540-571f-11f0-b413-598bea90f1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395093" name="16e51540-571f-11f0-b413-598bea90f1e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4006373" name="29961630-571f-11f0-9904-9da737c52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261772" name="29961630-571f-11f0-9904-9da737c52f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9733004" name="60b93ac0-571f-11f0-a8b9-ef82b41012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441733" name="60b93ac0-571f-11f0-a8b9-ef82b410128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508725" name="6b4349e0-571f-11f0-8f20-018838d65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629159" name="6b4349e0-571f-11f0-8f20-018838d657d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217512" name="ac7448b0-571f-11f0-9be4-a53b1c214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718313" name="ac7448b0-571f-11f0-9be4-a53b1c2143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6158260" name="b47032e0-571f-11f0-9409-4bef8d22e1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166458" name="b47032e0-571f-11f0-9409-4bef8d22e10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Belmont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1778197" name="c9d1a940-5e2f-11f0-9839-8f447316d5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418230" name="c9d1a940-5e2f-11f0-9839-8f447316d5e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538879" name="d102a250-5e2f-11f0-acad-155fba7506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859760" name="d102a250-5e2f-11f0-acad-155fba75068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6786000" name="c19911f0-5e34-11f0-afa1-75837a259f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613354" name="c19911f0-5e34-11f0-afa1-75837a259fa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097645" name="c76c76d0-5e34-11f0-94c1-3fda7c2fdb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184599" name="c76c76d0-5e34-11f0-94c1-3fda7c2fdbc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3421784" name="fc14fe70-5e34-11f0-8ecf-9193491d93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282221" name="fc14fe70-5e34-11f0-8ecf-9193491d934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6110701" name="06ed54a0-5e35-11f0-a44c-d96d22baad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597536" name="06ed54a0-5e35-11f0-a44c-d96d22baad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Villa Silvana</w:t>
            </w:r>
          </w:p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4362213" name="315f6b60-5e35-11f0-8719-2fe307554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681699" name="315f6b60-5e35-11f0-8719-2fe30755467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36811" name="3611f6f0-5e35-11f0-a8e8-f7c1c3d18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378739" name="3611f6f0-5e35-11f0-a8e8-f7c1c3d18e4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7249592" name="92215120-5e35-11f0-a938-b754105e9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728401" name="92215120-5e35-11f0-a938-b754105e9b1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2193041" name="b0abeba0-5e35-11f0-a342-85847cc2c8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484013" name="b0abeba0-5e35-11f0-a342-85847cc2c8a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1105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215053" name="3851df60-5e36-11f0-8cf6-b126e06859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722985" name="3851df60-5e36-11f0-8cf6-b126e068591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7110474" name="41b262a0-5e36-11f0-88a2-87e2f02aa2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314359" name="41b262a0-5e36-11f0-88a2-87e2f02aa2f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162926" name="e3d35c10-5e36-11f0-bad7-2d0ade960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096307" name="e3d35c10-5e36-11f0-bad7-2d0ade9609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727202" name="ec35d040-5e36-11f0-895a-114dd473ce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989508" name="ec35d040-5e36-11f0-895a-114dd473cef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191458" name="31ae3cc0-5e37-11f0-9c2a-ed528770e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132122" name="31ae3cc0-5e37-11f0-9c2a-ed528770e3a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8236905" name="3ad90a00-5e37-11f0-b334-b7cfc60876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57895" name="3ad90a00-5e37-11f0-b334-b7cfc6087605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640770" name="7b209330-5e37-11f0-8afa-55f0cb1825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501905" name="7b209330-5e37-11f0-8afa-55f0cb1825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7179702" name="8abcda10-5e37-11f0-9fb8-b9365d0172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08462" name="8abcda10-5e37-11f0-9fb8-b9365d017229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1923819" name="b9810ce0-5e37-11f0-853d-013a62ef3f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040096" name="b9810ce0-5e37-11f0-853d-013a62ef3ff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1026728" name="bd3896a0-5e37-11f0-932f-2f36c8e500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888607" name="bd3896a0-5e37-11f0-932f-2f36c8e500e6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800847" name="f198caa0-5e37-11f0-89c2-dd1e11f7eb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90031" name="f198caa0-5e37-11f0-89c2-dd1e11f7ebe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550536" name="f5bcaac0-5e37-11f0-9ee9-3992abcccd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60237" name="f5bcaac0-5e37-11f0-9ee9-3992abcccd0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Waldhaus Flims</w:t>
          </w:r>
        </w:p>
        <w:p>
          <w:pPr>
            <w:spacing w:before="0" w:after="0"/>
          </w:pPr>
          <w:r>
            <w:t>396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