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Hönggerstrasse 21, 8037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564896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6997155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