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EG-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862947" name="2ec94940-607c-11f0-8214-1942b95dd55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1823128" name="2ec94940-607c-11f0-8214-1942b95dd55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4881670" name="31bd0dd0-607c-11f0-b95b-a5601cb75d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6668968" name="31bd0dd0-607c-11f0-b95b-a5601cb75d9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Fensterkitt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64619839" name="66224ae0-607c-11f0-ad40-df0064e0b0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5188707" name="66224ae0-607c-11f0-ad40-df0064e0b06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95419861" name="6a9b28d0-607c-11f0-a74a-75910b5ff60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8744529" name="6a9b28d0-607c-11f0-a74a-75910b5ff60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Anschlagkitt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Anschlagkitt </w:t>
            </w:r>
          </w:p>
          <w:p>
            <w:pPr>
              <w:spacing w:before="0" w:after="0"/>
            </w:pPr>
            <w:r>
              <w:t>Fensterrahmen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6044792" name="30ab3330-607d-11f0-9cee-4b219e608fa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3102298" name="30ab3330-607d-11f0-9cee-4b219e608fa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97982756" name="35e39090-607d-11f0-911c-aba84188b19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7335335" name="35e39090-607d-11f0-911c-aba84188b19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Ladenlokal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93367713" name="7f0221b0-607d-11f0-a598-e39fc9fe5b6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260237" name="7f0221b0-607d-11f0-a598-e39fc9fe5b60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07322753" name="82f8d750-607d-11f0-93bd-b341b4187ed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0119266" name="82f8d750-607d-11f0-93bd-b341b4187edc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Ladenlokal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3679736" name="3c7483a0-607e-11f0-9708-878c44f235d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5737538" name="3c7483a0-607e-11f0-9708-878c44f235d5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5052416" name="423e2480-607e-11f0-b88f-9be5220cb8c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8703587" name="423e2480-607e-11f0-b88f-9be5220cb8ce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Hönggerstrasse 21, 8037 Zürich</w:t>
          </w:r>
        </w:p>
        <w:p>
          <w:pPr>
            <w:spacing w:before="0" w:after="0"/>
          </w:pPr>
          <w:r>
            <w:t>390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