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Lombachweg 27, 3006 Bern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370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8088778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077053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