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787854" name="f80ff420-5e38-11f0-a0e9-a5a70cf18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840704" name="f80ff420-5e38-11f0-a0e9-a5a70cf18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750334" name="00659710-5e39-11f0-aa01-37d70215c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50033" name="00659710-5e39-11f0-aa01-37d70215c7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002526" name="18f101c0-5e39-11f0-b57f-89f409e29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472626" name="18f101c0-5e39-11f0-b57f-89f409e298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844961" name="21655040-5e39-11f0-9052-abe7c973bb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04785" name="21655040-5e39-11f0-9052-abe7c973bb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Schlafzimmer 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7009362" name="2e77b7f0-5e39-11f0-bb2f-9f5d9d2ce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505788" name="2e77b7f0-5e39-11f0-bb2f-9f5d9d2ce6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804614" name="32d25f80-5e39-11f0-a2f4-f96215c19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987260" name="32d25f80-5e39-11f0-a2f4-f96215c1946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136540" name="1f0b6540-5e3a-11f0-af16-d50ad6428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719394" name="1f0b6540-5e3a-11f0-af16-d50ad6428f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07849" name="236cc390-5e3a-11f0-87a8-4914205b5b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465075" name="236cc390-5e3a-11f0-87a8-4914205b5ba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366826" name="3b0c95c0-5e3a-11f0-8f27-654397ed77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890166" name="3b0c95c0-5e3a-11f0-8f27-654397ed772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661241" name="408afcd0-5e3a-11f0-8d56-e3ca851e2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667321" name="408afcd0-5e3a-11f0-8d56-e3ca851e2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9652497" name="18cfd340-5e3b-11f0-a76c-c32584d88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184170" name="18cfd340-5e3b-11f0-a76c-c32584d887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452371" name="1fcff850-5e3b-11f0-9c64-293d3caaa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950607" name="1fcff850-5e3b-11f0-9c64-293d3caaa4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790758" name="2f983130-5e3b-11f0-ab78-875fc415e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698038" name="2f983130-5e3b-11f0-ab78-875fc415e2e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27205" name="33141180-5e3b-11f0-bcbc-7da2af6565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097134" name="33141180-5e3b-11f0-bcbc-7da2af6565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495340" name="8e93fcf0-5e3b-11f0-9908-7b4586c5b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089186" name="8e93fcf0-5e3b-11f0-9908-7b4586c5b5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740789" name="92ffe290-5e3b-11f0-bfd6-29b67b460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503009" name="92ffe290-5e3b-11f0-bfd6-29b67b460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664743" name="f367c170-5e3b-11f0-9f2a-5f86d6182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584049" name="f367c170-5e3b-11f0-9f2a-5f86d6182d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212218" name="09156090-5e3c-11f0-8177-27073f88a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168828" name="09156090-5e3c-11f0-8177-27073f88ac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309199" name="4ee032d0-5e3c-11f0-95be-7f74f9c23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152490" name="4ee032d0-5e3c-11f0-95be-7f74f9c2303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597544" name="54802ba0-5e3c-11f0-942d-45a3d072b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369980" name="54802ba0-5e3c-11f0-942d-45a3d072b31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6013728" name="2e841730-5e3d-11f0-84e5-3f5d712a2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975044" name="2e841730-5e3d-11f0-84e5-3f5d712a2a0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540041" name="344134f0-5e3d-11f0-9b3a-415a18a7c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24605" name="344134f0-5e3d-11f0-9b3a-415a18a7c6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069774" name="c54d0320-5e3d-11f0-b53a-5fa0a0c71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170349" name="c54d0320-5e3d-11f0-b53a-5fa0a0c710f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3812295" name="cacf88e0-5e3d-11f0-8322-07b24537d4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439762" name="cacf88e0-5e3d-11f0-8322-07b24537d4c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4344534" name="c3e54050-5e3e-11f0-bc57-33afdb634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852023" name="c3e54050-5e3e-11f0-bc57-33afdb634a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914374" name="c7e1c250-5e3e-11f0-9fe5-cba9671b2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139333" name="c7e1c250-5e3e-11f0-9fe5-cba9671b23c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664944" name="e04e3350-5e3e-11f0-8f87-d5698a39e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035743" name="e04e3350-5e3e-11f0-8f87-d5698a39ed4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2306606" name="e7d19220-5e3e-11f0-9b38-e982f77014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791467" name="e7d19220-5e3e-11f0-9b38-e982f77014e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341153" name="f78ea770-5e3e-11f0-960f-eb2488965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087036" name="f78ea770-5e3e-11f0-960f-eb248896597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89446" name="ff82a260-5e3e-11f0-b2b5-570f13ea3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712418" name="ff82a260-5e3e-11f0-b2b5-570f13ea32c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5873132" name="0c7fad50-5e3f-11f0-9675-c79eac903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673281" name="0c7fad50-5e3f-11f0-9675-c79eac903a4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958908" name="117a1750-5e3f-11f0-8357-7b12ec9500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384937" name="117a1750-5e3f-11f0-8357-7b12ec95007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762856" name="04ac3d40-5e40-11f0-97c5-29ec1680b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727278" name="04ac3d40-5e40-11f0-97c5-29ec1680b7b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8485889" name="08816120-5e40-11f0-aaf7-c717def04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3671005" name="08816120-5e40-11f0-aaf7-c717def0408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kleines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949037" name="83ea1780-5e40-11f0-b432-fd5527f87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751193" name="83ea1780-5e40-11f0-b432-fd5527f873c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38865" name="88f8ccd0-5e40-11f0-8e02-31e901edd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446348" name="88f8ccd0-5e40-11f0-8e02-31e901edd38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486504" name="e7b593c0-5e40-11f0-96f3-ebad8f844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805589" name="e7b593c0-5e40-11f0-96f3-ebad8f84404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3736272" name="eceabcd0-5e40-11f0-a241-43623e2592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860536" name="eceabcd0-5e40-11f0-a241-43623e2592d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828238" name="7b77e480-5e43-11f0-86a4-4d2b89e47d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41468" name="7b77e480-5e43-11f0-86a4-4d2b89e47deb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298000" name="87bebed0-5e43-11f0-b060-c7d718198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747434" name="87bebed0-5e43-11f0-b060-c7d7181983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298861" name="9f8ca5e0-5e43-11f0-bd61-85b8a67ebc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5023" name="9f8ca5e0-5e43-11f0-bd61-85b8a67ebc4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602223" name="a4a39890-5e43-11f0-9ab9-0321f5501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567023" name="a4a39890-5e43-11f0-9ab9-0321f5501c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750686" name="b12cd310-5e43-11f0-9af7-5b803e3de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462790" name="b12cd310-5e43-11f0-9af7-5b803e3de0b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975709" name="b4edd2b0-5e43-11f0-84eb-1b4217e452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664756" name="b4edd2b0-5e43-11f0-84eb-1b4217e4523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2x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332567" name="58518550-5e44-11f0-9075-41f368d42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78694" name="58518550-5e44-11f0-9075-41f368d42c0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315324" name="5eb5b880-5e44-11f0-a122-2feaf349e7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667321" name="5eb5b880-5e44-11f0-a122-2feaf349e7a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2x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7566749" name="6d295de0-5e44-11f0-8519-834e0cd2a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601950" name="6d295de0-5e44-11f0-8519-834e0cd2a19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230048" name="71973f50-5e44-11f0-8a34-6b17f635ca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825013" name="71973f50-5e44-11f0-8a34-6b17f635ca9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888854" name="9d625660-5e44-11f0-8806-5f8aa26be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3024621" name="9d625660-5e44-11f0-8806-5f8aa26bec1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596597" name="a36f68e0-5e44-11f0-b0df-696825a29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196487" name="a36f68e0-5e44-11f0-b0df-696825a29fe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231549" name="283fce70-5e45-11f0-a66c-d79e14aa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914165" name="283fce70-5e45-11f0-a66c-d79e14aa6e56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5863168" name="2d18cdc0-5e45-11f0-a473-4110e6a6b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083091" name="2d18cdc0-5e45-11f0-a473-4110e6a6bd1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549742" name="3c961af0-5e45-11f0-bfcf-95816568e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369124" name="3c961af0-5e45-11f0-bfcf-95816568ec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97470" name="43cdf1d0-5e45-11f0-b62e-e1acecc0bf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324161" name="43cdf1d0-5e45-11f0-b62e-e1acecc0bf3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987937" name="4090abb0-5e46-11f0-9238-6d5d7c193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124997" name="4090abb0-5e46-11f0-9238-6d5d7c19382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7388392" name="49a8b440-5e46-11f0-91a8-dbf440b43f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267662" name="49a8b440-5e46-11f0-91a8-dbf440b43f5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182963" name="5b937f00-5e46-11f0-9af4-57f98f7ed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960930" name="5b937f00-5e46-11f0-9af4-57f98f7edfa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654680" name="5f01cac0-5e46-11f0-9060-8bfa71a787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462413" name="5f01cac0-5e46-11f0-9060-8bfa71a787f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107040" name="6be2c230-5e46-11f0-a02f-5314f894e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905043" name="6be2c230-5e46-11f0-a02f-5314f894e22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48102" name="72f73290-5e46-11f0-8c19-37b9cb436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511294" name="72f73290-5e46-11f0-8c19-37b9cb43632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Beide Wohzimmer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92558" name="eedbf6c0-5e46-11f0-822f-f9629155d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153000" name="eedbf6c0-5e46-11f0-822f-f9629155de1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69675" name="f509fec0-5e46-11f0-90a2-1714d0e235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825865" name="f509fec0-5e46-11f0-90a2-1714d0e235d1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2242" name="545ceb30-5e47-11f0-b7c2-0761d3d550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775214" name="545ceb30-5e47-11f0-b7c2-0761d3d5506b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5953414" name="5956e000-5e47-11f0-8b89-677c4c6bf0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078936" name="5956e000-5e47-11f0-8b89-677c4c6bf026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559285" name="8c51deb0-5e47-11f0-83d3-d983e452f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997858" name="8c51deb0-5e47-11f0-83d3-d983e452f08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696316" name="9121dd50-5e47-11f0-a43b-f7f851d313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544462" name="9121dd50-5e47-11f0-a43b-f7f851d3137b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8457153" name="4ce5f300-5e48-11f0-bdb5-d9c55d760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652336" name="4ce5f300-5e48-11f0-bdb5-d9c55d76067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120154" name="582a9f90-5e48-11f0-b8b3-b728d8078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406439" name="582a9f90-5e48-11f0-b8b3-b728d8078b5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805686" name="18894c00-5e49-11f0-8f11-8509fb27f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816294" name="18894c00-5e49-11f0-8f11-8509fb27f2e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8705271" name="2c8b8510-5e49-11f0-97b0-0b6aff4001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861549" name="2c8b8510-5e49-11f0-97b0-0b6aff4001c9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9028746" name="3d620430-5e4a-11f0-9d16-7b11cb9b2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816634" name="3d620430-5e4a-11f0-9d16-7b11cb9b2fe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206389" name="44670b40-5e4a-11f0-8175-d7f4e44e35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697300" name="44670b40-5e4a-11f0-8175-d7f4e44e35d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1826412" name="c1cc8690-5e4b-11f0-8f4d-43b1f0c1a5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278452" name="c1cc8690-5e4b-11f0-8f4d-43b1f0c1a597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7295462" name="cb967a00-5e4b-11f0-9f38-53e2ddff7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334451" name="cb967a00-5e4b-11f0-9f38-53e2ddff7ecf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