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Waldhaus Flims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9569516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564198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Tech-Pro GmbH</w:t>
            </w:r>
          </w:p>
          <w:p>
            <w:pPr>
              <w:spacing w:before="0" w:after="0" w:line="240" w:lineRule="auto"/>
            </w:pPr>
            <w:r>
              <w:rPr/>
              <w:t>Rietstrasse 11</w:t>
            </w:r>
          </w:p>
          <w:p>
            <w:pPr>
              <w:spacing w:before="0" w:after="0" w:line="240" w:lineRule="auto"/>
            </w:pPr>
            <w:r>
              <w:rPr/>
              <w:t>8317 Tagelswangen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