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2310732" name="7dca8880-2a79-11f0-9f0c-b5d6f68f12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911445" name="7dca8880-2a79-11f0-9f0c-b5d6f68f12e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1142767" name="8d0b68f0-2a79-11f0-8096-8f4ee9860e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368495" name="8d0b68f0-2a79-11f0-8096-8f4ee9860e6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2640067" name="1b5ea6d0-2a7a-11f0-8d25-c305187fca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929866" name="1b5ea6d0-2a7a-11f0-8d25-c305187fca8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2000519" name="12608ee0-2a7a-11f0-9e26-0d0302dbd3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338728" name="12608ee0-2a7a-11f0-9e26-0d0302dbd3f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alter 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7162429" name="4d32bc40-2a7b-11f0-ac45-2db05e3fd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1887" name="4d32bc40-2a7b-11f0-ac45-2db05e3fd5e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9483040" name="64278160-2a7b-11f0-8332-0718ce1cf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453211" name="64278160-2a7b-11f0-8332-0718ce1cf6f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und Tapete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0241380" name="20b4ac10-2a7f-11f0-9194-018699d86d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92336" name="20b4ac10-2a7f-11f0-9194-018699d86d5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7719724" name="253d4170-2a7f-11f0-b0b4-0321af9e4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410477" name="253d4170-2a7f-11f0-b0b4-0321af9e4d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2794971" name="5fb097e0-2a7e-11f0-948f-3dec11648e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148392" name="5fb097e0-2a7e-11f0-948f-3dec11648ee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5432541" name="6bad97f0-2a7e-11f0-8fd3-2df478d52f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316560" name="6bad97f0-2a7e-11f0-8fd3-2df478d52fe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7132756" name="e6d48a60-2a7e-11f0-9f03-db8e1cfa2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328903" name="e6d48a60-2a7e-11f0-9f03-db8e1cfa230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1500935" name="ee04c020-2a7e-11f0-a9ad-5d9e4227b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905791" name="ee04c020-2a7e-11f0-a9ad-5d9e4227b81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6955198" name="60e8c260-2a81-11f0-a615-c78c789d21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791998" name="60e8c260-2a81-11f0-a615-c78c789d21e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939556" name="6b24ffa0-2a81-11f0-b198-b74dbaa6f2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568275" name="6b24ffa0-2a81-11f0-b198-b74dbaa6f25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7877916" name="b11b75c0-2a81-11f0-b0f8-77c46d8a7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539786" name="b11b75c0-2a81-11f0-b0f8-77c46d8a7e9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2989425" name="b439a5b0-2a81-11f0-9a2c-dd1bb553b8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546437" name="b439a5b0-2a81-11f0-9a2c-dd1bb553b81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5628017" name="36358e80-2a82-11f0-8a5f-999f00235b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426811" name="36358e80-2a82-11f0-8a5f-999f00235be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2260277" name="389417f0-2a82-11f0-8f1f-1bb0ea090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078273" name="389417f0-2a82-11f0-8f1f-1bb0ea090b9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Original Restaurant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781591" name="51717dc0-2a83-11f0-91ca-afb1ea901f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041184" name="51717dc0-2a83-11f0-91ca-afb1ea901fd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4335777" name="5d7f94d0-2a83-11f0-bdda-eb1e6e7740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60291" name="5d7f94d0-2a83-11f0-bdda-eb1e6e77400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1131056" name="4e6050b0-2a84-11f0-ba37-499432afd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582609" name="4e6050b0-2a84-11f0-ba37-499432afdaf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3242707" name="521c9560-2a84-11f0-9511-6d15b8a6bb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117392" name="521c9560-2a84-11f0-9511-6d15b8a6bb8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1219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Fliesen unter Fliesen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9886195" name="67f02410-571b-11f0-a6ea-398018480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161753" name="67f02410-571b-11f0-a6ea-398018480cd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5243637" name="700848d0-571b-11f0-a154-373fd06a4f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920628" name="700848d0-571b-11f0-a154-373fd06a4f6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7510440" name="16e51540-571f-11f0-b413-598bea90f1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352445" name="16e51540-571f-11f0-b413-598bea90f1e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0893058" name="29961630-571f-11f0-9904-9da737c52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89587" name="29961630-571f-11f0-9904-9da737c52f7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3418991" name="60b93ac0-571f-11f0-a8b9-ef82b41012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395821" name="60b93ac0-571f-11f0-a8b9-ef82b410128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9466153" name="6b4349e0-571f-11f0-8f20-018838d657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44366" name="6b4349e0-571f-11f0-8f20-018838d657d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2192185" name="ac7448b0-571f-11f0-9be4-a53b1c2143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809863" name="ac7448b0-571f-11f0-9be4-a53b1c21434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9127114" name="b47032e0-571f-11f0-9409-4bef8d22e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474613" name="b47032e0-571f-11f0-9409-4bef8d22e10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Belmont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7245850" name="c9d1a940-5e2f-11f0-9839-8f447316d5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691842" name="c9d1a940-5e2f-11f0-9839-8f447316d5e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588509" name="d102a250-5e2f-11f0-acad-155fba7506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902467" name="d102a250-5e2f-11f0-acad-155fba75068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Villa Silvana</w:t>
            </w:r>
          </w:p>
          <w:p>
            <w:pPr>
              <w:spacing w:before="0" w:after="0"/>
            </w:pPr>
            <w:r>
              <w:t>3004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5867191" name="c19911f0-5e34-11f0-afa1-75837a259f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269117" name="c19911f0-5e34-11f0-afa1-75837a259fa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0417010" name="c76c76d0-5e34-11f0-94c1-3fda7c2fdb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20474" name="c76c76d0-5e34-11f0-94c1-3fda7c2fdbc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Villa Silvana</w:t>
            </w:r>
          </w:p>
          <w:p>
            <w:pPr>
              <w:spacing w:before="0" w:after="0"/>
            </w:pPr>
            <w:r>
              <w:t>3004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1933786" name="fc14fe70-5e34-11f0-8ecf-9193491d93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161892" name="fc14fe70-5e34-11f0-8ecf-9193491d934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654354" name="06ed54a0-5e35-11f0-a44c-d96d22baad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586908" name="06ed54a0-5e35-11f0-a44c-d96d22baad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Villa Silvana</w:t>
            </w:r>
          </w:p>
          <w:p>
            <w:pPr>
              <w:spacing w:before="0" w:after="0"/>
            </w:pPr>
            <w:r>
              <w:t>3004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3029924" name="315f6b60-5e35-11f0-8719-2fe307554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983164" name="315f6b60-5e35-11f0-8719-2fe30755467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1919429" name="3611f6f0-5e35-11f0-a8e8-f7c1c3d18e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939139" name="3611f6f0-5e35-11f0-a8e8-f7c1c3d18e4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401378" name="92215120-5e35-11f0-a938-b754105e9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167757" name="92215120-5e35-11f0-a938-b754105e9b1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4305517" name="b0abeba0-5e35-11f0-a342-85847cc2c8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149725" name="b0abeba0-5e35-11f0-a342-85847cc2c8a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0381176" name="3851df60-5e36-11f0-8cf6-b126e0685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585833" name="3851df60-5e36-11f0-8cf6-b126e068591b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2125520" name="41b262a0-5e36-11f0-88a2-87e2f02aa2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960328" name="41b262a0-5e36-11f0-88a2-87e2f02aa2f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9190009" name="e3d35c10-5e36-11f0-bad7-2d0ade960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302044" name="e3d35c10-5e36-11f0-bad7-2d0ade96096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4457331" name="ec35d040-5e36-11f0-895a-114dd473ce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662278" name="ec35d040-5e36-11f0-895a-114dd473cef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0194009" name="31ae3cc0-5e37-11f0-9c2a-ed528770e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544562" name="31ae3cc0-5e37-11f0-9c2a-ed528770e3a0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8391585" name="3ad90a00-5e37-11f0-b334-b7cfc60876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224989" name="3ad90a00-5e37-11f0-b334-b7cfc6087605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284730" name="7b209330-5e37-11f0-8afa-55f0cb182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847135" name="7b209330-5e37-11f0-8afa-55f0cb18257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8289803" name="8abcda10-5e37-11f0-9fb8-b9365d0172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964238" name="8abcda10-5e37-11f0-9fb8-b9365d017229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6743138" name="b9810ce0-5e37-11f0-853d-013a62ef3f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392591" name="b9810ce0-5e37-11f0-853d-013a62ef3ff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7247369" name="bd3896a0-5e37-11f0-932f-2f36c8e500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357295" name="bd3896a0-5e37-11f0-932f-2f36c8e500e6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3358030" name="f198caa0-5e37-11f0-89c2-dd1e11f7eb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793163" name="f198caa0-5e37-11f0-89c2-dd1e11f7ebe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6025983" name="f5bcaac0-5e37-11f0-9ee9-3992abcccd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215143" name="f5bcaac0-5e37-11f0-9ee9-3992abcccd0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Waldhaus Flims</w:t>
          </w:r>
        </w:p>
        <w:p>
          <w:pPr>
            <w:spacing w:before="0" w:after="0"/>
          </w:pPr>
          <w:r>
            <w:t>262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