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837987" name="2ea90690-58a6-11f0-8e31-5f3e37fe3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86861" name="2ea90690-58a6-11f0-8e31-5f3e37fe35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907176" name="3477b080-58a6-11f0-8d14-c955606a86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986308" name="3477b080-58a6-11f0-8d14-c955606a86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579539" name="45479560-58a6-11f0-9e4b-a78ff8027a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06602" name="45479560-58a6-11f0-9e4b-a78ff8027a8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876627" name="4b536f60-58a6-11f0-b405-9768f5e29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423424" name="4b536f60-58a6-11f0-b405-9768f5e29ee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772747" name="594d29d0-58a6-11f0-8dfc-d7f2e9cb6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608636" name="594d29d0-58a6-11f0-8dfc-d7f2e9cb6cf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889417" name="5ec4b310-58a6-11f0-9631-7dfac7e14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240851" name="5ec4b310-58a6-11f0-9631-7dfac7e1468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 Rohrummantellung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574264" name="74e7f760-58a6-11f0-98fe-af26a44a9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21572" name="74e7f760-58a6-11f0-98fe-af26a44a967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99169" name="7c3244d0-58a6-11f0-b593-55ba5ae4c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359406" name="7c3244d0-58a6-11f0-b593-55ba5ae4c85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/ Garage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876982" name="9ee33070-58a6-11f0-9b9b-63554c50b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113733" name="9ee33070-58a6-11f0-9b9b-63554c50bda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356334" name="a2b71bd0-58a6-11f0-b5ea-1d80f5eb16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263048" name="a2b71bd0-58a6-11f0-b5ea-1d80f5eb16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962869" name="c8b00680-58a6-11f0-ba39-15061f0fca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88151" name="c8b00680-58a6-11f0-ba39-15061f0fca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715189" name="cd541320-58a6-11f0-b743-c14b8f32b0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60490" name="cd541320-58a6-11f0-b743-c14b8f32b0c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009465" name="da0017e0-58a6-11f0-bac1-dd0d150342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73123" name="da0017e0-58a6-11f0-bac1-dd0d1503429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742584" name="de11cf90-58a6-11f0-8216-e1b573fdc8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50680" name="de11cf90-58a6-11f0-8216-e1b573fdc85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Hochstrasse 40, 8044 Zürich</w:t>
          </w:r>
        </w:p>
        <w:p>
          <w:pPr>
            <w:spacing w:before="0" w:after="0"/>
          </w:pPr>
          <w:r>
            <w:t>319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