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Caderas Bonaduz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495550" cy="2880000"/>
            <wp:effectExtent l="0" t="0" r="0" b="0"/>
            <wp:docPr id="129451420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655752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