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kaschionvinyl</w:t>
            </w:r>
          </w:p>
          <w:p>
            <w:pPr>
              <w:spacing w:before="0" w:after="0"/>
            </w:pPr>
            <w:r>
              <w:t>Badwand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26351" name="e9e55830-5641-11f0-a8da-bf76217737e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6698800" name="e9e55830-5641-11f0-a8da-bf76217737e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67548660" name="f1cf4100-5641-11f0-9537-5fdcd3174b2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0606402" name="f1cf4100-5641-11f0-9537-5fdcd3174b2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Kaschionvinyl</w:t>
            </w:r>
          </w:p>
          <w:p>
            <w:pPr>
              <w:spacing w:before="0" w:after="0"/>
            </w:pPr>
            <w:r>
              <w:t>Badwand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5400381" name="68c55b00-5642-11f0-bfac-07c712a362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1819762" name="68c55b00-5642-11f0-bfac-07c712a3624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9150418" name="74469b60-5642-11f0-9832-732c994948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8474480" name="74469b60-5642-11f0-9832-732c994948d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Teppichkleber</w:t>
            </w:r>
          </w:p>
          <w:p>
            <w:pPr>
              <w:spacing w:before="0" w:after="0"/>
            </w:pPr>
            <w:r>
              <w:t>Bad 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1459212" name="25de2b40-5643-11f0-b4b2-09eabdc651e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2318828" name="25de2b40-5643-11f0-b4b2-09eabdc651e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4258603" name="2e2e9e10-5643-11f0-bb82-bb0b9ca3a0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6284549" name="2e2e9e10-5643-11f0-bb82-bb0b9ca3a05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Caderas Bonaduz</w:t>
          </w:r>
        </w:p>
        <w:p>
          <w:pPr>
            <w:spacing w:before="0" w:after="0"/>
          </w:pPr>
          <w:r>
            <w:t>374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