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1103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23852341" name="7dca8880-2a79-11f0-9f0c-b5d6f68f12e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0282803" name="7dca8880-2a79-11f0-9f0c-b5d6f68f12ef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78292095" name="8d0b68f0-2a79-11f0-8096-8f4ee9860e6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8664366" name="8d0b68f0-2a79-11f0-8096-8f4ee9860e63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1103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45137849" name="1b5ea6d0-2a7a-11f0-8d25-c305187fca8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0043296" name="1b5ea6d0-2a7a-11f0-8d25-c305187fca84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87652700" name="12608ee0-2a7a-11f0-9e26-0d0302dbd3f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7245403" name="12608ee0-2a7a-11f0-9e26-0d0302dbd3f5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1103</w:t>
            </w:r>
          </w:p>
          <w:p>
            <w:pPr>
              <w:spacing w:before="0" w:after="0"/>
            </w:pPr>
            <w:r>
              <w:t>1103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alter Teppichkleber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77661203" name="4d32bc40-2a7b-11f0-ac45-2db05e3fd5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3158787" name="4d32bc40-2a7b-11f0-ac45-2db05e3fd5ec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88789301" name="64278160-2a7b-11f0-8332-0718ce1cf6f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964335" name="64278160-2a7b-11f0-8332-0718ce1cf6f0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1105</w:t>
            </w:r>
          </w:p>
          <w:p>
            <w:pPr>
              <w:spacing w:before="0" w:after="0"/>
            </w:pPr>
            <w:r>
              <w:t>1105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und Tapete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95549251" name="20b4ac10-2a7f-11f0-9194-018699d86d5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8588443" name="20b4ac10-2a7f-11f0-9194-018699d86d5b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75204969" name="253d4170-2a7f-11f0-b0b4-0321af9e4d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5960095" name="253d4170-2a7f-11f0-b0b4-0321af9e4d7a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1105</w:t>
            </w:r>
          </w:p>
          <w:p>
            <w:pPr>
              <w:spacing w:before="0" w:after="0"/>
            </w:pPr>
            <w:r>
              <w:t>1105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36508329" name="5fb097e0-2a7e-11f0-948f-3dec11648ee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5026112" name="5fb097e0-2a7e-11f0-948f-3dec11648ee4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43356413" name="6bad97f0-2a7e-11f0-8fd3-2df478d52fe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7471695" name="6bad97f0-2a7e-11f0-8fd3-2df478d52fef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1105</w:t>
            </w:r>
          </w:p>
          <w:p>
            <w:pPr>
              <w:spacing w:before="0" w:after="0"/>
            </w:pPr>
            <w:r>
              <w:t>1105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Fassadenputz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53499964" name="e6d48a60-2a7e-11f0-9f03-db8e1cfa230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6776094" name="e6d48a60-2a7e-11f0-9f03-db8e1cfa2304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83629416" name="ee04c020-2a7e-11f0-a9ad-5d9e4227b81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1167001" name="ee04c020-2a7e-11f0-a9ad-5d9e4227b81a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Rohrisolation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48891748" name="60e8c260-2a81-11f0-a615-c78c789d21e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7300732" name="60e8c260-2a81-11f0-a615-c78c789d21e0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26629627" name="6b24ffa0-2a81-11f0-b198-b74dbaa6f25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6787372" name="6b24ffa0-2a81-11f0-b198-b74dbaa6f25d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Rohrisolation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2803190" name="b11b75c0-2a81-11f0-b0f8-77c46d8a7e9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8035514" name="b11b75c0-2a81-11f0-b0f8-77c46d8a7e96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38818539" name="b439a5b0-2a81-11f0-9a2c-dd1bb553b81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170129" name="b439a5b0-2a81-11f0-9a2c-dd1bb553b81d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16409290" name="36358e80-2a82-11f0-8a5f-999f00235be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5472858" name="36358e80-2a82-11f0-8a5f-999f00235bea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18643708" name="389417f0-2a82-11f0-8f1f-1bb0ea090b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738505" name="389417f0-2a82-11f0-8f1f-1bb0ea090b98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Original Restaurant 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57552761" name="51717dc0-2a83-11f0-91ca-afb1ea901fd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4314292" name="51717dc0-2a83-11f0-91ca-afb1ea901fdb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69150412" name="5d7f94d0-2a83-11f0-bdda-eb1e6e7740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6596947" name="5d7f94d0-2a83-11f0-bdda-eb1e6e77400d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1178040" name="4e6050b0-2a84-11f0-ba37-499432afdaf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1909453" name="4e6050b0-2a84-11f0-ba37-499432afdaff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90152378" name="521c9560-2a84-11f0-9511-6d15b8a6bb8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1575754" name="521c9560-2a84-11f0-9511-6d15b8a6bb8b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1219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Fliesen unter Fliesen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36727244" name="67f02410-571b-11f0-a6ea-398018480c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7809091" name="67f02410-571b-11f0-a6ea-398018480cd8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35895665" name="700848d0-571b-11f0-a154-373fd06a4f6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8561258" name="700848d0-571b-11f0-a154-373fd06a4f64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1103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WC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2.Lage Wand</w:t>
            </w:r>
          </w:p>
          <w:p>
            <w:pPr>
              <w:spacing w:before="0" w:after="0"/>
            </w:pPr>
            <w:r>
              <w:t>gelb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52621481" name="16e51540-571f-11f0-b413-598bea90f1e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0335839" name="16e51540-571f-11f0-b413-598bea90f1e6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14588180" name="29961630-571f-11f0-9904-9da737c52f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8911155" name="29961630-571f-11f0-9904-9da737c52f7b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1103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WC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2.Lage Boden</w:t>
            </w:r>
          </w:p>
          <w:p>
            <w:pPr>
              <w:spacing w:before="0" w:after="0"/>
            </w:pPr>
            <w:r>
              <w:t>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1983531" name="60b93ac0-571f-11f0-a8b9-ef82b410128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4466381" name="60b93ac0-571f-11f0-a8b9-ef82b4101285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36670984" name="6b4349e0-571f-11f0-8f20-018838d657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5737702" name="6b4349e0-571f-11f0-8f20-018838d657da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1103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2.Lage Wand</w:t>
            </w:r>
          </w:p>
          <w:p>
            <w:pPr>
              <w:spacing w:before="0" w:after="0"/>
            </w:pPr>
            <w:r>
              <w:t>Türkies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53506544" name="ac7448b0-571f-11f0-9be4-a53b1c2143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1133031" name="ac7448b0-571f-11f0-9be4-a53b1c214349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31022168" name="b47032e0-571f-11f0-9409-4bef8d22e10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5833772" name="b47032e0-571f-11f0-9409-4bef8d22e109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Waldhaus Flims</w:t>
          </w:r>
        </w:p>
        <w:p>
          <w:pPr>
            <w:spacing w:before="0" w:after="0"/>
          </w:pPr>
          <w:r>
            <w:t>262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footer.xml" Type="http://schemas.openxmlformats.org/officeDocument/2006/relationships/footer" Id="rId3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