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Rösliweg 11, 8404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0706975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0707132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