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Vorhangbrett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Vorhangbrett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42573" name="b3ae2080-57d1-11f0-9393-21f93977a1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159132" name="b3ae2080-57d1-11f0-9393-21f93977a1f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531017" name="08e995c0-57d2-11f0-aa5e-6547419780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49972" name="08e995c0-57d2-11f0-aa5e-65474197803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Vorhangbrett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Vorhangbrett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841454" name="1100a910-57d2-11f0-a6ef-e7e8fe1bc3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659740" name="1100a910-57d2-11f0-a6ef-e7e8fe1bc35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639294" name="1514d1c0-57d2-11f0-ac19-ad51bdc222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493934" name="1514d1c0-57d2-11f0-ac19-ad51bdc2229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Vorhangbrett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Asbeststaub </w:t>
            </w:r>
          </w:p>
          <w:p>
            <w:pPr>
              <w:spacing w:before="0" w:after="0"/>
            </w:pPr>
            <w:r>
              <w:t>Vorhangbrett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30160" name="4b014b10-57d2-11f0-b2c1-7566bf7049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329853" name="4b014b10-57d2-11f0-b2c1-7566bf7049f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450027" name="4f2a5b50-57d2-11f0-be68-8d0222e74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863337" name="4f2a5b50-57d2-11f0-be68-8d0222e7452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Vorhangbrett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Asbeststaub </w:t>
            </w:r>
          </w:p>
          <w:p>
            <w:pPr>
              <w:spacing w:before="0" w:after="0"/>
            </w:pPr>
            <w:r>
              <w:t>Vorhangbrett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402372" name="85429f90-57d2-11f0-8934-21609e2163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13790" name="85429f90-57d2-11f0-8934-21609e2163c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105552" name="8cbcaf90-57d2-11f0-b375-cd6c95e90b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330742" name="8cbcaf90-57d2-11f0-b375-cd6c95e90be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Vorhangbrett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Asbeststaub </w:t>
            </w:r>
          </w:p>
          <w:p>
            <w:pPr>
              <w:spacing w:before="0" w:after="0"/>
            </w:pPr>
            <w:r>
              <w:t>Vorhangbrett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2806012" name="cdeac830-57d2-11f0-b5dd-bd58fc1045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482487" name="cdeac830-57d2-11f0-b5dd-bd58fc10454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451653" name="d31b0f40-57d2-11f0-a4a4-67430d169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764592" name="d31b0f40-57d2-11f0-a4a4-67430d169c9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Gehäuse Beleuchtung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Asbeststaub </w:t>
            </w:r>
          </w:p>
          <w:p>
            <w:pPr>
              <w:spacing w:before="0" w:after="0"/>
            </w:pPr>
            <w:r>
              <w:t>Gehäuse Beleuchtung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80317" name="10bec8a0-57d3-11f0-a79e-9df17e89c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043877" name="10bec8a0-57d3-11f0-a79e-9df17e89c18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783353" name="15a49930-57d3-11f0-bc97-09e0f131c0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753274" name="15a49930-57d3-11f0-bc97-09e0f131c06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Holzwolle Leichtplatte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026675" name="eb4cae20-5bd8-11f0-827f-0766871f8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617558" name="eb4cae20-5bd8-11f0-827f-0766871f8e1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256152" name="01571340-5bd9-11f0-a67d-17061c1bd2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204596" name="01571340-5bd9-11f0-a67d-17061c1bd2c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3386014" name="653665a0-5bd9-11f0-9bcc-eb49290848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78797" name="653665a0-5bd9-11f0-9bcc-eb492908483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7520710" name="694ead00-5bd9-11f0-9b9a-fd9c262b6f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202521" name="694ead00-5bd9-11f0-9b9a-fd9c262b6f9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969322" name="c2145a70-5bd9-11f0-9268-011d48260c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493971" name="c2145a70-5bd9-11f0-9268-011d48260cd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06505" name="c759d730-5bd9-11f0-be68-13e824f5ff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955448" name="c759d730-5bd9-11f0-be68-13e824f5ff3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698077" name="e4c02080-5bda-11f0-a80c-8562da5c9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825594" name="e4c02080-5bda-11f0-a80c-8562da5c946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746947" name="ed61c090-5bda-11f0-96be-557e61c809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186381" name="ed61c090-5bda-11f0-96be-557e61c8092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094442" name="35863a40-5bdb-11f0-8993-87759d976a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248463" name="35863a40-5bdb-11f0-8993-87759d976a2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287708" name="725e7b60-5bdd-11f0-8cc0-998537edd7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244732" name="725e7b60-5bdd-11f0-8cc0-998537edd71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3937890" name="8ae3a480-5bdd-11f0-ae23-d76f30da99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372284" name="8ae3a480-5bdd-11f0-ae23-d76f30da993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5858942" name="8f415950-5bdd-11f0-9949-d1045b2404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635113" name="8f415950-5bdd-11f0-9949-d1045b24044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411274" name="ac1ce440-5bdd-11f0-955b-0d4dee7b22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50007" name="ac1ce440-5bdd-11f0-955b-0d4dee7b225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619770" name="afed4d30-5bdd-11f0-970d-d5559beb99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105718" name="afed4d30-5bdd-11f0-970d-d5559beb991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4877575" name="d05f4550-5bdd-11f0-8181-55dd49506c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714602" name="d05f4550-5bdd-11f0-8181-55dd49506c1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2086728" name="d3e7a8c0-5bdd-11f0-9b0f-8929b99cb0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051226" name="d3e7a8c0-5bdd-11f0-9b0f-8929b99cb0c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6461814" name="eba3dc90-5bdd-11f0-b86f-81fd6eedda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434591" name="eba3dc90-5bdd-11f0-b86f-81fd6eeddaa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5221931" name="f2969420-5bdd-11f0-8d1d-4732b0677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248283" name="f2969420-5bdd-11f0-8d1d-4732b067761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030296" name="a6942780-5bde-11f0-9794-6d1f3e4656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450440" name="a6942780-5bde-11f0-9794-6d1f3e46564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192563" name="ad0ccd10-5bde-11f0-8332-fdcd59ffd6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584872" name="ad0ccd10-5bde-11f0-8332-fdcd59ffd68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209451" name="be7e7030-5bde-11f0-82d4-a9753b3aee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261257" name="be7e7030-5bde-11f0-82d4-a9753b3aee2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817820" name="c18ce8b0-5bde-11f0-8168-b79b2f990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959573" name="c18ce8b0-5bde-11f0-8168-b79b2f99067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11092" name="cd3d0140-5bde-11f0-bcb7-afebc3b450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909155" name="cd3d0140-5bde-11f0-bcb7-afebc3b4508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567508" name="d29f54d0-5bde-11f0-a9f2-7db516b68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408563" name="d29f54d0-5bde-11f0-a9f2-7db516b6870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872951" name="de280f40-5bde-11f0-b196-714e16afd7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188061" name="de280f40-5bde-11f0-b196-714e16afd7f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955994" name="e21e0190-5bde-11f0-92b5-bb404948f3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159115" name="e21e0190-5bde-11f0-92b5-bb404948f33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027177" name="9484ef60-5bdf-11f0-9e98-4971a03043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220176" name="9484ef60-5bdf-11f0-9e98-4971a030431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017922" name="9a255d60-5bdf-11f0-bdbe-5d1d6248e9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552119" name="9a255d60-5bdf-11f0-bdbe-5d1d6248e99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2587325" name="b037d8d0-5bdf-11f0-a88c-f169a92367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520848" name="b037d8d0-5bdf-11f0-a88c-f169a92367a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74069" name="b6e4fbe0-5bdf-11f0-b210-b9b50407f2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78814" name="b6e4fbe0-5bdf-11f0-b210-b9b50407f28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593851" name="c443d5e0-5bdf-11f0-8912-6fb0af100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388787" name="c443d5e0-5bdf-11f0-8912-6fb0af100da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173589" name="c9696e90-5bdf-11f0-a446-359f7d7a8e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93898" name="c9696e90-5bdf-11f0-a446-359f7d7a8e79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872495" name="babb9470-5be1-11f0-b7e2-61dddd9ee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127551" name="babb9470-5be1-11f0-b7e2-61dddd9ee1e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2246109" name="c06db5b0-5be1-11f0-9659-134fa8ce82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415528" name="c06db5b0-5be1-11f0-9659-134fa8ce82c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429789" name="cd941a90-5be1-11f0-9589-53c020a2f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383156" name="cd941a90-5be1-11f0-9589-53c020a2f00f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569191" name="d29fe9b0-5be1-11f0-942c-07f9a79aa4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05243" name="d29fe9b0-5be1-11f0-942c-07f9a79aa45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71282" name="e8000510-5be1-11f0-9777-831f62056b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022450" name="e8000510-5be1-11f0-9777-831f62056b95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264360" name="ee14dfc0-5be1-11f0-b0b0-e995ae3f03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186749" name="ee14dfc0-5be1-11f0-b0b0-e995ae3f039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943573" name="fcb3dae0-5be1-11f0-b195-6f4b90af37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419976" name="fcb3dae0-5be1-11f0-b195-6f4b90af3731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271702" name="006f0e20-5be2-11f0-947a-f5fbb4a963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638067" name="006f0e20-5be2-11f0-947a-f5fbb4a9636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944125" name="557c6e80-5be2-11f0-870f-c9cdc5891f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603931" name="557c6e80-5be2-11f0-870f-c9cdc5891faf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5646601" name="5a16b720-5be2-11f0-9f7a-0b8b87e22b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906539" name="5a16b720-5be2-11f0-9f7a-0b8b87e22b1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2177308" name="dc65f010-5be2-11f0-9544-898eb8783d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859312" name="dc65f010-5be2-11f0-9544-898eb8783d11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293247" name="df783920-5be2-11f0-b1f8-83b4c01efe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507957" name="df783920-5be2-11f0-b1f8-83b4c01efe3a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815705" name="1e06c7b0-5be3-11f0-9954-bdae47496c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384662" name="1e06c7b0-5be3-11f0-9954-bdae47496cab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364090" name="24677870-5be3-11f0-8475-7973a349e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595515" name="24677870-5be3-11f0-8475-7973a349e825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Rösliweg 11, 8404 Winterthur</w:t>
          </w:r>
        </w:p>
        <w:p>
          <w:pPr>
            <w:spacing w:before="0" w:after="0"/>
          </w:pPr>
          <w:r>
            <w:t>380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footer.xml" Type="http://schemas.openxmlformats.org/officeDocument/2006/relationships/footer" Id="rId6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