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Eichwiesstrasse 15, 8738 Uetliburg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4846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1385928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