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Eichwiesstrasse 15, 8738 Uetliburg</w:t>
          </w:r>
        </w:p>
        <w:p>
          <w:pPr>
            <w:spacing w:before="0" w:after="0"/>
          </w:pPr>
          <w:r>
            <w:t>367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