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5567481" name="93eb0ff0-55b6-11f0-b070-0914f1e638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40391" name="93eb0ff0-55b6-11f0-b070-0914f1e6381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786227" name="986ffbd0-55b6-11f0-ab9c-017bb7905d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225616" name="986ffbd0-55b6-11f0-ab9c-017bb7905dc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745573" name="adceb7a0-55b6-11f0-98f4-3d441abb7a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6560934" name="adceb7a0-55b6-11f0-98f4-3d441abb7a6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569994" name="b2ee35d0-55b6-11f0-860b-97ec3860c3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293181" name="b2ee35d0-55b6-11f0-860b-97ec3860c30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833991" name="be55d3b0-55b6-11f0-9cc4-0d88d1e374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203836" name="be55d3b0-55b6-11f0-9cc4-0d88d1e3745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167266" name="de622c30-55b6-11f0-8094-f77fb0aa34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984966" name="de622c30-55b6-11f0-8094-f77fb0aa349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012978" name="c0ecdcd0-55b7-11f0-a4f2-8df73fff8b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897349" name="c0ecdcd0-55b7-11f0-a4f2-8df73fff8b1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8747602" name="c735e6e0-55b7-11f0-bfb4-eb8d20100c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01526" name="c735e6e0-55b7-11f0-bfb4-eb8d20100c4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823397" name="a2d92a90-55b8-11f0-9a74-d3fd415f2a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031675" name="a2d92a90-55b8-11f0-9a74-d3fd415f2a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3040413" name="a63240a0-55b8-11f0-b74e-6b8bbe4de8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00664" name="a63240a0-55b8-11f0-b74e-6b8bbe4de82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8655772" name="b6608e50-55b8-11f0-ad07-35aaf8f90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394333" name="b6608e50-55b8-11f0-ad07-35aaf8f9023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898077" name="c0693870-55b8-11f0-87b7-6f0e7a97d6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941418" name="c0693870-55b8-11f0-87b7-6f0e7a97d68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469059" name="dec5be10-55b8-11f0-ac87-df44e3a268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561596" name="dec5be10-55b8-11f0-ac87-df44e3a268c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716987" name="f2402980-55b8-11f0-9755-e91152a2c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506689" name="f2402980-55b8-11f0-9755-e91152a2c73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Eichwiesstrasse 15, 8738 Uetliburg</w:t>
          </w:r>
        </w:p>
        <w:p>
          <w:pPr>
            <w:spacing w:before="0" w:after="0"/>
          </w:pPr>
          <w:r>
            <w:t>367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