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Kantonsstrasse 92, 8864 Reichenburg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1362111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12975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