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989709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52448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408014" name="fcdbcc60-50f8-11f0-beaa-b726f59e1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407245" name="fcdbcc60-50f8-11f0-beaa-b726f59e1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078124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83456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292270" name="1baee190-50f9-11f0-897b-f72e989eb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39911" name="1baee190-50f9-11f0-897b-f72e989ebd3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276602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561894" name="2ed81fc0-50f9-11f0-97e5-a541ffcf11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341112" name="d8a3af10-50f9-11f0-9029-f383c70351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060139" name="d8a3af10-50f9-11f0-9029-f383c70351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941595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840277" name="45580300-50f9-11f0-b89a-71b5a183f9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132615" name="25666900-50fa-11f0-814e-dfc1960b02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892941" name="25666900-50fa-11f0-814e-dfc1960b02e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575207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12597" name="17c236b0-50fc-11f0-914e-2ba0ba58da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700395" name="1f8f48b0-50fc-11f0-b6f8-d1c349895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418347" name="1f8f48b0-50fc-11f0-b6f8-d1c34989584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828282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35419" name="47354720-50fc-11f0-a985-4bb16c131f6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877585" name="4eca8040-50fc-11f0-ac2d-b1fc4fc79c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075071" name="4eca8040-50fc-11f0-ac2d-b1fc4fc79c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964968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097751" name="684e54b0-50fc-11f0-a929-f32c0b1e73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352322" name="6bb8f6f0-50fc-11f0-82df-ebce06431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209085" name="6bb8f6f0-50fc-11f0-82df-ebce0643195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053966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70585" name="79118f60-50fc-11f0-a7e4-b5e799f3b6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161218" name="7c6c7a30-50fc-11f0-af48-0f73db8c1a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202511" name="7c6c7a30-50fc-11f0-af48-0f73db8c1ac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886851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463456" name="84d222b0-50fc-11f0-8f3b-559154d2bff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939224" name="88005830-50fc-11f0-a22d-9bab79e8de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653291" name="88005830-50fc-11f0-a22d-9bab79e8ded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072174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673505" name="a20e9250-50fc-11f0-b572-a7b9ea8d78e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735406" name="a5372280-50fc-11f0-95ea-53f26841f6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00717" name="a5372280-50fc-11f0-95ea-53f26841f66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047025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600624" name="9b606860-50fd-11f0-93c9-f97a2e9bc5d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095630" name="9fd7bfb0-50fd-11f0-b3ad-d1436f37f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00086" name="9fd7bfb0-50fd-11f0-b3ad-d1436f37f7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903427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2046" name="ace879b0-50fd-11f0-9f1a-f1d53318101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567244" name="b0b4c3f0-50fd-11f0-bfa4-6fdd27b055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65409" name="b0b4c3f0-50fd-11f0-bfa4-6fdd27b055b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065116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401488" name="ba96d340-50fd-11f0-9f83-652d24f7d85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421443" name="beeaeb20-50fd-11f0-829a-67953d85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06558" name="beeaeb20-50fd-11f0-829a-67953d858e2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791689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2295" name="c9d23570-50fd-11f0-ad52-9daaa859412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082871" name="ceb2aed0-50fd-11f0-b099-7b5e71141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146733" name="ceb2aed0-50fd-11f0-b099-7b5e71141b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730527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512849" name="912c2f80-50ff-11f0-b86a-014a81c26f4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259866" name="960f40f0-50ff-11f0-88d6-e17bab30c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38168" name="960f40f0-50ff-11f0-88d6-e17bab30cea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087948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953884" name="aa8c9d70-50ff-11f0-847e-51c2e04611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942890" name="aeaf4510-50ff-11f0-a771-3325aab48c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65133" name="aeaf4510-50ff-11f0-a771-3325aab48c8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362185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6178" name="bf21c7b0-50ff-11f0-924b-5bbe9024ab6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303735" name="c3259cb0-50ff-11f0-9cd0-33b7e8ea7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415287" name="c3259cb0-50ff-11f0-9cd0-33b7e8ea7fc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73196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021574" name="de8b0260-50ff-11f0-8eeb-0ff77302bb3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022082" name="e2205e20-50ff-11f0-b1ea-7196832088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749016" name="e2205e20-50ff-11f0-b1ea-71968320886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583577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671033" name="f991cd50-50ff-11f0-b15e-83da9af1b6e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333121" name="00d27dd0-5100-11f0-ae33-1fefc2a54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467269" name="00d27dd0-5100-11f0-ae33-1fefc2a541c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Haus / Schopf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952344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710024" name="55271580-5100-11f0-af1b-b7669638c64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440448" name="604c0510-5100-11f0-b432-ffdff4257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075198" name="604c0510-5100-11f0-b432-ffdff4257d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001603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652278" name="ec2eb820-5100-11f0-8d5b-818ba26b3e7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191585" name="ef4965a0-5100-11f0-9f25-43442e1ba4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845256" name="ef4965a0-5100-11f0-9f25-43442e1ba4c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766230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32338" name="290ab4b0-5101-11f0-92cb-4fb3d857963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092612" name="2c98bd70-5101-11f0-9055-991abc1da0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172073" name="2c98bd70-5101-11f0-9055-991abc1da06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