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Badezimmerwand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83517296" name="0b0060c0-5672-11f0-bd28-a7a591d87cb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342268" name="0b0060c0-5672-11f0-bd28-a7a591d87cb7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2134848" name="10958420-5672-11f0-bdd0-d38f50c062f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3181570" name="10958420-5672-11f0-bdd0-d38f50c062f5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Badezimmerboden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18820563" name="68cd2260-5672-11f0-93e8-f5599b5107c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4818837" name="68cd2260-5672-11f0-93e8-f5599b5107ce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05061066" name="6eed95d0-5672-11f0-ba21-e336700c135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610789" name="6eed95d0-5672-11f0-ba21-e336700c135b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Badezimmerwand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7004779" name="d7101020-5672-11f0-ac07-b1b80104bbf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316333" name="d7101020-5672-11f0-ac07-b1b80104bbf7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331827125" name="e1fc8a90-5672-11f0-83c0-b522b414cca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5518868" name="e1fc8a90-5672-11f0-83c0-b522b414cca1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Zimmerwand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42752369" name="3f3ebf70-5673-11f0-8da5-b346e85a87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5549325" name="3f3ebf70-5673-11f0-8da5-b346e85a87dd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23129252" name="4683b5b0-5673-11f0-9500-576bd5ea4b5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3482294" name="4683b5b0-5673-11f0-9500-576bd5ea4b5b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52198409" name="7bec5900-5673-11f0-8f0b-4b03d232d7a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5253286" name="7bec5900-5673-11f0-8f0b-4b03d232d7a1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9425220" name="81e483f0-5673-11f0-894e-5ba36209bc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1717722" name="81e483f0-5673-11f0-894e-5ba36209bc8e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Teppichkleber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38784912" name="b4a90950-5673-11f0-8661-f58ad548fe2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5488637" name="b4a90950-5673-11f0-8661-f58ad548fe2a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2215412" name="bc284970-5673-11f0-a751-338b8c00b73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0965940" name="bc284970-5673-11f0-a751-338b8c00b734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23482890" name="0c2689e0-5675-11f0-9cab-a34da4d1afc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6658035" name="0c2689e0-5675-11f0-9cab-a34da4d1afc1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4727041" name="129f0860-5675-11f0-a3cc-59df5134c73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1919222" name="129f0860-5675-11f0-a3cc-59df5134c733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16571838" name="3c24ea60-5675-11f0-bc1c-e50c6514b7e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5944368" name="3c24ea60-5675-11f0-bc1c-e50c6514b7e6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84340490" name="44cd4130-5675-11f0-b9f3-8979a46e20f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5684103" name="44cd4130-5675-11f0-b9f3-8979a46e20f9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84629982" name="182171a0-5676-11f0-8368-ffd3f92599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4791532" name="182171a0-5676-11f0-8368-ffd3f92599d3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56798083" name="1d8aa300-5676-11f0-a994-33c375a431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0861155" name="1d8aa300-5676-11f0-a994-33c375a431a4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3042910" name="3a0ebf20-5676-11f0-9c74-53b0f645281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3956185" name="3a0ebf20-5676-11f0-9c74-53b0f6452818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2022740" name="3ee833a0-5676-11f0-9757-d7136228bb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1734159" name="3ee833a0-5676-11f0-9757-d7136228bbdd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1.OG bis 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Boden u. Treppe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51820773" name="b894e220-5676-11f0-89d1-29f8904a1ae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1227441" name="b894e220-5676-11f0-89d1-29f8904a1ae7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67134113" name="bfb7d170-5676-11f0-b8a9-2dd64c64a86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6587703" name="bfb7d170-5676-11f0-b8a9-2dd64c64a86c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1.OG bis 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Sockelkleber</w:t>
            </w:r>
          </w:p>
          <w:p>
            <w:pPr>
              <w:spacing w:before="0" w:after="0"/>
            </w:pPr>
            <w:r>
              <w:t>Treppe u. 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42668257" name="0a2bb960-5677-11f0-a6f5-714b0f1a8fb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1157719" name="0a2bb960-5677-11f0-a6f5-714b0f1a8fb2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75107749" name="1233ffa0-5677-11f0-8de7-99557037fe2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7984358" name="1233ffa0-5677-11f0-8de7-99557037fe2a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36460469" name="f8479370-5678-11f0-8e45-619fdcd501b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8056620" name="f8479370-5678-11f0-8e45-619fdcd501bc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68433463" name="fffe1030-5678-11f0-a790-113146ed80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9816288" name="fffe1030-5678-11f0-a790-113146ed808e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87638286" name="7ea4b380-5679-11f0-ab8c-27eb6bae26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2612593" name="7ea4b380-5679-11f0-ab8c-27eb6bae26d8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39138415" name="83573f10-5679-11f0-bc9e-dfa941eab0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6895647" name="83573f10-5679-11f0-bc9e-dfa941eab0f4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DN192 Heiligkreuz</w:t>
          </w:r>
        </w:p>
        <w:p>
          <w:pPr>
            <w:spacing w:before="0" w:after="0"/>
          </w:pPr>
          <w:r>
            <w:t>192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footer.xml" Type="http://schemas.openxmlformats.org/officeDocument/2006/relationships/footer" Id="rId32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