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Speicherstrasse 151, 9011 St. Gallen </w:t>
          </w:r>
        </w:p>
        <w:p>
          <w:pPr>
            <w:spacing w:before="0" w:after="0"/>
          </w:pPr>
          <w:r>
            <w:t>384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