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Speicherstrasse 151, 9011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6689897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859852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