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 -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25452728" name="45fd9bc0-5b13-11f0-87a7-e192faeb4a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776632" name="45fd9bc0-5b13-11f0-87a7-e192faeb4a2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99239159" name="49980090-5b13-11f0-958e-4b5a911e0a9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4838743" name="49980090-5b13-11f0-958e-4b5a911e0a9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 -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5118979" name="5d313ea0-5b13-11f0-9557-71a2a28f251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5860246" name="5d313ea0-5b13-11f0-9557-71a2a28f251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6447347" name="614c4520-5b13-11f0-8138-a3906dd2fe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5471413" name="614c4520-5b13-11f0-8138-a3906dd2fe0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Speicherstrasse 151, 9011 St. Gallen </w:t>
          </w:r>
        </w:p>
        <w:p>
          <w:pPr>
            <w:spacing w:before="0" w:after="0"/>
          </w:pPr>
          <w:r>
            <w:t>384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