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Zürcherstrasse 10, 8856 Tuggen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6842350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2610283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