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Zürcherstrasse 10, 8856 Tuggen</w:t>
          </w:r>
        </w:p>
        <w:p>
          <w:pPr>
            <w:spacing w:before="0" w:after="0"/>
          </w:pPr>
          <w:r>
            <w:t>356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