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599770" name="754a6bc0-502c-11f0-b640-a9650bf1c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038163" name="754a6bc0-502c-11f0-b640-a9650bf1cf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13663" name="88bc4bb0-502c-11f0-a8ca-7ff7da714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376163" name="88bc4bb0-502c-11f0-a8ca-7ff7da714f7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229513" name="3ed60850-502d-11f0-bad1-d151133356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975043" name="3ed60850-502d-11f0-bad1-d151133356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347836" name="42c9fed0-502d-11f0-a1b4-2b0d74c288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513314" name="42c9fed0-502d-11f0-a1b4-2b0d74c288b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184797" name="fc0790b0-502d-11f0-9690-ffd6f93d4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615103" name="fc0790b0-502d-11f0-9690-ffd6f93d45e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885509" name="01b32240-502e-11f0-96f3-157b30dbee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273320" name="01b32240-502e-11f0-96f3-157b30dbee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946964" name="22cdc100-502f-11f0-80e6-b9fb4d2ad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816151" name="22cdc100-502f-11f0-80e6-b9fb4d2ad8e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61503" name="25fc44a0-502f-11f0-93d3-b74873ff5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06091" name="25fc44a0-502f-11f0-93d3-b74873ff5ba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031291" name="2ffde9e0-502f-11f0-8d89-b9c5b691c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461280" name="2ffde9e0-502f-11f0-8d89-b9c5b691cd3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26644" name="33066ef0-502f-11f0-92a5-81f199f81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799232" name="33066ef0-502f-11f0-92a5-81f199f81d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332195" name="a67d2630-502f-11f0-a12e-a3cb1358f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831688" name="a67d2630-502f-11f0-a12e-a3cb1358fb0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071159" name="a94baf80-502f-11f0-803c-6371ad126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236398" name="a94baf80-502f-11f0-803c-6371ad12631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Malerkeller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042544" name="f8e54fd0-5032-11f0-a02f-f361f136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874234" name="f8e54fd0-5032-11f0-a02f-f361f136a7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874309" name="0090f720-5033-11f0-9175-33401f5269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449198" name="0090f720-5033-11f0-9175-33401f5269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Sanitärkeller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838351" name="a22010d0-5033-11f0-8103-6758d1f0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270570" name="a22010d0-5033-11f0-8103-6758d1f0a7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483335" name="a8129670-5033-11f0-9872-4b5e7fc00e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419362" name="a8129670-5033-11f0-9872-4b5e7fc00e8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142791" name="487b5890-5034-11f0-8a97-1387237e92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17085" name="487b5890-5034-11f0-8a97-1387237e924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211220" name="4c185570-5034-11f0-99aa-8be1aa6a81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482799" name="4c185570-5034-11f0-99aa-8be1aa6a81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+ Gartenhaus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/ 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348009" name="765d1aa0-5034-11f0-811f-eb5d8041ea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220120" name="765d1aa0-5034-11f0-811f-eb5d8041ea9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269843" name="7aa74770-5034-11f0-acc0-c30675e42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932952" name="7aa74770-5034-11f0-acc0-c30675e42f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Zürcherstrasse 10, 8856 Tuggen</w:t>
          </w:r>
        </w:p>
        <w:p>
          <w:pPr>
            <w:spacing w:before="0" w:after="0"/>
          </w:pPr>
          <w:r>
            <w:t>356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