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Himmelsbergstrasse 1, 8617 Mönchaltorf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347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641817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727620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