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67619" name="1ee07220-525c-11f0-90e6-071e77a788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840062" name="1ee07220-525c-11f0-90e6-071e77a788b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113203" name="24885a30-525c-11f0-8797-1b48bf7a86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634139" name="24885a30-525c-11f0-8797-1b48bf7a86e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420824" name="3a902740-525c-11f0-a217-83eba04c7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841211" name="3a902740-525c-11f0-a217-83eba04c7ae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657724" name="3e601b00-525c-11f0-971d-df9a57df00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78804" name="3e601b00-525c-11f0-971d-df9a57df005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350631" name="4c29ebd0-525c-11f0-8a07-950fc379d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600109" name="4c29ebd0-525c-11f0-8a07-950fc379d10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713207" name="4f0371a0-525c-11f0-bf0a-8d00011bc4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682176" name="4f0371a0-525c-11f0-bf0a-8d00011bc49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033013" name="a25f0350-525c-11f0-8aff-df5691f78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426322" name="a25f0350-525c-11f0-8aff-df5691f78d2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479887" name="a833a0b0-525c-11f0-987a-3ffce4e50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666685" name="a833a0b0-525c-11f0-987a-3ffce4e50ca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97884" name="3603f2f0-525d-11f0-a7e1-cd9e7ba66d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837707" name="3603f2f0-525d-11f0-a7e1-cd9e7ba66df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084617" name="3ce6cc00-525d-11f0-a0b3-9d414db8ed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601201" name="3ce6cc00-525d-11f0-a0b3-9d414db8ed9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636634" name="4f253500-525d-11f0-a396-11c5f15fb6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441801" name="4f253500-525d-11f0-a396-11c5f15fb6f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742561" name="58c7ca50-525d-11f0-a15a-63d4285b2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588547" name="58c7ca50-525d-11f0-a15a-63d4285b21f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69510" name="dc58f920-525d-11f0-80ef-971312df3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507987" name="dc58f920-525d-11f0-80ef-971312df3cd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439890" name="e1a071b0-525d-11f0-a812-6da51e876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306032" name="e1a071b0-525d-11f0-a812-6da51e8763e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0397" name="7d4c20f0-525e-11f0-a9b7-b3ef904b56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523446" name="7d4c20f0-525e-11f0-a9b7-b3ef904b56a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319221" name="9b359970-525e-11f0-acd8-1dec561bf0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433802" name="9b359970-525e-11f0-acd8-1dec561bf06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085211" name="a2733cb0-525e-11f0-afdc-d1c3544a8f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811785" name="a2733cb0-525e-11f0-afdc-d1c3544a8f7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348161" name="a8e24550-525e-11f0-bf5b-a5ae8930e6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708371" name="a8e24550-525e-11f0-bf5b-a5ae8930e6e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44357" name="d34bf7a0-525e-11f0-b396-35c788166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461147" name="d34bf7a0-525e-11f0-b396-35c7881665c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601905" name="d945f750-525e-11f0-915b-f34ce0d7d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674546" name="d945f750-525e-11f0-915b-f34ce0d7d97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150786" name="4cb5d0c0-525f-11f0-acf6-c138e125fb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018812" name="4cb5d0c0-525f-11f0-acf6-c138e125fb1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502531" name="5136c500-525f-11f0-a498-ef6abcaea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319760" name="5136c500-525f-11f0-a498-ef6abcaeae2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355178" name="90246380-525f-11f0-8a12-bd48a0ce8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793381" name="90246380-525f-11f0-8a12-bd48a0ce891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651740" name="95be41d0-525f-11f0-81b1-8b2d52fe3d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218834" name="95be41d0-525f-11f0-81b1-8b2d52fe3da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642167" name="ee95a280-525f-11f0-88b8-7f84fd3c4e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581636" name="ee95a280-525f-11f0-88b8-7f84fd3c4e1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949385" name="f3c0b970-525f-11f0-9ff0-31e1a4b8f4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371699" name="f3c0b970-525f-11f0-9ff0-31e1a4b8f41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630648" name="9cce9e10-5260-11f0-a228-1190cdd36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426600" name="9cce9e10-5260-11f0-a228-1190cdd3600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554848" name="31fec190-5261-11f0-8944-e5e2cd8173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077565" name="31fec190-5261-11f0-8944-e5e2cd8173c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968037" name="bb7cf7c0-5261-11f0-be21-2d3d10be7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549254" name="bb7cf7c0-5261-11f0-be21-2d3d10be77f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344901" name="c0d9f420-5261-11f0-b9e9-0ffe0c40d2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308835" name="c0d9f420-5261-11f0-b9e9-0ffe0c40d22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831020" name="90ee62e0-5262-11f0-b4aa-592a11d033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241958" name="90ee62e0-5262-11f0-b4aa-592a11d0338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106376" name="94ac2e30-5262-11f0-8a07-5d81888545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322046" name="94ac2e30-5262-11f0-8a07-5d81888545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173290" name="a6860900-5262-11f0-8d62-dd421ecaa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585837" name="a6860900-5262-11f0-8d62-dd421ecaa76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232428" name="a9914d30-5262-11f0-89c8-ebdfd08a7c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444066" name="a9914d30-5262-11f0-89c8-ebdfd08a7ce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75989" name="4d46c950-5263-11f0-bbd3-03efed2eb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271559" name="4d46c950-5263-11f0-bbd3-03efed2eb28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057411" name="53b50ea0-5263-11f0-b264-45d96e82fe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121501" name="53b50ea0-5263-11f0-b264-45d96e82fe8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527318" name="74f7eb50-5263-11f0-9ae6-ef6422581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047856" name="74f7eb50-5263-11f0-9ae6-ef64225817d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647988" name="78247320-5263-11f0-8456-157006bb9e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824779" name="78247320-5263-11f0-8456-157006bb9eb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Himmelsbergstrasse 1, 8617 Mönchaltorf</w:t>
          </w:r>
        </w:p>
        <w:p>
          <w:pPr>
            <w:spacing w:before="0" w:after="0"/>
          </w:pPr>
          <w:r>
            <w:t>347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