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Tisch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Deckenlampe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