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Bürgerheimstrasse 9, 8822 Wädenswil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344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83938196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02820194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