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KP-1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Backofen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Staub </w:t>
            </w:r>
          </w:p>
          <w:p>
            <w:pPr>
              <w:spacing w:before="0" w:after="0"/>
            </w:pPr>
            <w:r>
              <w:t>Backofen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07416196" name="7f50ad90-4c4a-11f0-a159-2f4fdcd6b9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9368437" name="7f50ad90-4c4a-11f0-a159-2f4fdcd6b97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46373949" name="83f15ed0-4c4a-11f0-8ee8-a187af87e23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4786984" name="83f15ed0-4c4a-11f0-8ee8-a187af87e23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KP-2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Deckenlampe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Staub </w:t>
            </w:r>
          </w:p>
          <w:p>
            <w:pPr>
              <w:spacing w:before="0" w:after="0"/>
            </w:pPr>
            <w:r>
              <w:t>Deckenlampe 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86085026" name="280d16d0-4c4b-11f0-b523-21c30c380db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3646234" name="280d16d0-4c4b-11f0-b523-21c30c380db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78027079" name="2caeb270-4c4b-11f0-b685-23e15d6dcb7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2471145" name="2caeb270-4c4b-11f0-b685-23e15d6dcb76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KP-3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Sockelleiste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Staub </w:t>
            </w:r>
          </w:p>
          <w:p>
            <w:pPr>
              <w:spacing w:before="0" w:after="0"/>
            </w:pPr>
            <w:r>
              <w:t>Sockelleiste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6556212" name="9d684580-4c4b-11f0-8c31-1578a976721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7105422" name="9d684580-4c4b-11f0-8c31-1578a976721c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16791959" name="ac9d8d30-4c4b-11f0-b602-313b8b9a114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4049687" name="ac9d8d30-4c4b-11f0-b602-313b8b9a114c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KP-4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Tisch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Staub </w:t>
            </w:r>
          </w:p>
          <w:p>
            <w:pPr>
              <w:spacing w:before="0" w:after="0"/>
            </w:pPr>
            <w:r>
              <w:t>Tisch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7120342" name="098cc010-4c4c-11f0-90f6-89498d06f78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9696289" name="098cc010-4c4c-11f0-90f6-89498d06f78f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30618648" name="1464c820-4c4c-11f0-a49d-dbe14107d30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799100" name="1464c820-4c4c-11f0-a49d-dbe14107d307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2. OG</w:t>
            </w:r>
          </w:p>
          <w:p>
            <w:pPr>
              <w:spacing w:before="0" w:after="0"/>
            </w:pPr>
            <w:r>
              <w:t>Deckenlampe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Asbestfasern </w:t>
            </w:r>
          </w:p>
          <w:p>
            <w:pPr>
              <w:spacing w:before="0" w:after="0"/>
            </w:pPr>
            <w:r>
              <w:t>Deckenlampe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27001777" name="da45a730-58b8-11f0-a5f4-2f9f2097dd3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8684413" name="da45a730-58b8-11f0-a5f4-2f9f2097dd39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71691734" name="e371acf0-58b8-11f0-ada9-cf316173512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6049833" name="e371acf0-58b8-11f0-ada9-cf3161735120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Deckenlampe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Asbestfasern </w:t>
            </w:r>
          </w:p>
          <w:p>
            <w:pPr>
              <w:spacing w:before="0" w:after="0"/>
            </w:pPr>
            <w:r>
              <w:t>Deckenlampe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25525550" name="1bf6ab70-58b9-11f0-8432-3f04e830310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9831659" name="1bf6ab70-58b9-11f0-8432-3f04e8303104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48914689" name="206947d0-58b9-11f0-9377-cb97484ecf8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0134738" name="206947d0-58b9-11f0-9377-cb97484ecf82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Bürgerheimstrasse 9, 8822 Wädenswil </w:t>
          </w:r>
        </w:p>
        <w:p>
          <w:pPr>
            <w:spacing w:before="0" w:after="0"/>
          </w:pPr>
          <w:r>
            <w:t>344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