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innen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innen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0987826" name="a2e25840-58ab-11f0-bbde-45dd89bb35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410301" name="a2e25840-58ab-11f0-bbde-45dd89bb35c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4060788" name="a68855d0-58ab-11f0-9186-b3d39cd3c2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607495" name="a68855d0-58ab-11f0-9186-b3d39cd3c2b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aussen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aussen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3160318" name="e42fdfc0-58ab-11f0-b4f4-abb4108b32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453347" name="e42fdfc0-58ab-11f0-b4f4-abb4108b327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3380826" name="e9526b30-58ab-11f0-9510-19b97a0936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181406" name="e9526b30-58ab-11f0-9510-19b97a09366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Schweizergasse 8, 8001 Zürich</w:t>
          </w:r>
        </w:p>
        <w:p>
          <w:pPr>
            <w:spacing w:before="0" w:after="0"/>
          </w:pPr>
          <w:r>
            <w:t>375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