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3922488" name="24cf90b0-fe7b-11ef-9363-557c3e271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734992" name="24cf90b0-fe7b-11ef-9363-557c3e2717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5209245" name="27228160-fe7b-11ef-8329-5914450474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32535" name="27228160-fe7b-11ef-8329-5914450474e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8218864" name="7cc6ae10-fe7c-11ef-8b6c-9bb8e86875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827063" name="7cc6ae10-fe7c-11ef-8b6c-9bb8e86875f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917247" name="833b5c00-fe7c-11ef-9c0c-a3f8eda66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36501" name="833b5c00-fe7c-11ef-9c0c-a3f8eda6630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8375388" name="9e03a1e0-fe7d-11ef-b882-5b11163dcf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913468" name="9e03a1e0-fe7d-11ef-b882-5b11163dcf4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6640501" name="a35d1bd0-fe7d-11ef-9906-8b92b90fc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524655" name="a35d1bd0-fe7d-11ef-9906-8b92b90fc4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Leibungen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Fensterleibungen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2025008" name="4ad305e0-fe7f-11ef-8d7c-8fb6729f4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200187" name="4ad305e0-fe7f-11ef-8d7c-8fb6729f4d5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8134296" name="50a30f60-fe7f-11ef-98c8-c74636a20c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110419" name="50a30f60-fe7f-11ef-98c8-c74636a20c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0406683" name="1f791fd0-fe82-11ef-896c-17e8a3a651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89433" name="1f791fd0-fe82-11ef-896c-17e8a3a6511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4258580" name="27c43b70-fe82-11ef-a24c-a1e72b18f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200003" name="27c43b70-fe82-11ef-a24c-a1e72b18fb3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719228" name="c28ae1e0-fe82-11ef-8cf1-fdf5cabcd8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772042" name="c28ae1e0-fe82-11ef-8cf1-fdf5cabcd84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7591529" name="ceaf4010-fe82-11ef-a657-09b4bb76fa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619544" name="ceaf4010-fe82-11ef-a657-09b4bb76fac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6235317" name="14772c20-fe83-11ef-8842-a1d33e05a3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822908" name="14772c20-fe83-11ef-8842-a1d33e05a35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1211" name="1b9ab7b0-fe83-11ef-ac8e-59c5359e39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344243" name="1b9ab7b0-fe83-11ef-ac8e-59c5359e39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556696" name="3b676f20-fe83-11ef-a0c4-d7d6561be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453667" name="3b676f20-fe83-11ef-a0c4-d7d6561be0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1924458" name="45e80860-fe83-11ef-924b-5162c42714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207579" name="45e80860-fe83-11ef-924b-5162c42714f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5174783" name="5ae2ab30-fe83-11ef-a002-59278162e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532450" name="5ae2ab30-fe83-11ef-a002-59278162e17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8808268" name="69868850-fe83-11ef-b03f-57bb8a0b08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884728" name="69868850-fe83-11ef-b03f-57bb8a0b08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Toilette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1433208" name="d4e6a170-fe83-11ef-b39b-17bd6972cd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464787" name="d4e6a170-fe83-11ef-b39b-17bd6972cd2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811797" name="ec3175d0-fe83-11ef-a53a-dfc805635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337387" name="ec3175d0-fe83-11ef-a53a-dfc805635de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Bockenweg 51, 8810 Horgen</w:t>
          </w:r>
        </w:p>
        <w:p>
          <w:pPr>
            <w:spacing w:before="0" w:after="0"/>
          </w:pPr>
          <w:r>
            <w:t>199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