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Seestrasse 11, 8700 Küsnacht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343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69637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160786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