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124836" name="736843a0-4dce-11f0-b7d5-f3ce725a33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2870731" name="736843a0-4dce-11f0-b7d5-f3ce725a335c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6359441" name="77ed5690-4dce-11f0-86a5-a5938e25e6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1170484" name="77ed5690-4dce-11f0-86a5-a5938e25e688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4194391" name="a88510e0-4dce-11f0-9584-c9cec5174a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0321579" name="a88510e0-4dce-11f0-9584-c9cec5174a08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33879063" name="abe7c3e0-4dce-11f0-9960-15fd34af818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3358257" name="abe7c3e0-4dce-11f0-9960-15fd34af8183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/ 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4701190" name="4872d6a0-4dcf-11f0-bcad-2701581d856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0345474" name="4872d6a0-4dcf-11f0-bcad-2701581d856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1118915" name="4d030d20-4dcf-11f0-8720-5d7dd1919aa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592524" name="4d030d20-4dcf-11f0-8720-5d7dd1919aa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5913612" name="7ebcb230-4dcf-11f0-bc8e-b9555d4719c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041394" name="7ebcb230-4dcf-11f0-bc8e-b9555d4719c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774359" name="848f05a0-4dcf-11f0-96a4-75a711a97d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1210601" name="848f05a0-4dcf-11f0-96a4-75a711a97db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4206102" name="b2958dc0-4dcf-11f0-9b90-23f1fa8264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8746752" name="b2958dc0-4dcf-11f0-9b90-23f1fa8264b7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184104" name="b5dc7b60-4dcf-11f0-b2ac-9551027b65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871153" name="b5dc7b60-4dcf-11f0-b2ac-9551027b657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8354679" name="24f8b220-4dd0-11f0-8579-39c001215d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9958976" name="24f8b220-4dd0-11f0-8579-39c001215dc9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4815114" name="2800e910-4dd0-11f0-9478-b336c77f49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000654" name="2800e910-4dd0-11f0-9478-b336c77f49c5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Treppenhaus </w:t>
            </w:r>
          </w:p>
          <w:p>
            <w:pPr>
              <w:spacing w:before="0" w:after="0"/>
            </w:pPr>
            <w:r>
              <w:t>DG - UG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9540952" name="915e7b70-4dd0-11f0-8232-159af1e7e3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25490208" name="915e7b70-4dd0-11f0-8232-159af1e7e304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5856075" name="96d0fba0-4dd0-11f0-9555-fd318e2d7ab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3159299" name="96d0fba0-4dd0-11f0-9555-fd318e2d7abe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DG- UG </w:t>
            </w:r>
          </w:p>
          <w:p>
            <w:pPr>
              <w:spacing w:before="0" w:after="0"/>
            </w:pPr>
            <w:r>
              <w:t>Anschlagkitt 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Fensterrahmen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9411341" name="60545ad0-4dd1-11f0-ae94-4bcee84a6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2110095" name="60545ad0-4dd1-11f0-ae94-4bcee84a604b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4679701" name="64bfa430-4dd1-11f0-8e2d-a3ed94911c2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4908327" name="64bfa430-4dd1-11f0-8e2d-a3ed94911c28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4029698" name="e788a100-4dd1-11f0-b772-5322e5c0c2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496456" name="e788a100-4dd1-11f0-b772-5322e5c0c271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3697911" name="ec26e140-4dd1-11f0-bb24-714809f2743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355068" name="ec26e140-4dd1-11f0-bb24-714809f2743b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0740948" name="2384c4e0-4dd2-11f0-9071-1dca6e3dd7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6811519" name="2384c4e0-4dd2-11f0-9071-1dca6e3dd71c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5239869" name="26e10f40-4dd2-11f0-b43a-dd36762ac72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0311152" name="26e10f40-4dd2-11f0-b43a-dd36762ac72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6289276" name="600a8b20-4dd2-11f0-b61b-57999622ee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4010022" name="600a8b20-4dd2-11f0-b61b-57999622ee71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8035579" name="65280d80-4dd2-11f0-a2c5-8f9e7e7e80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8026799" name="65280d80-4dd2-11f0-a2c5-8f9e7e7e80c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2081702" name="ab384d30-4dd2-11f0-844f-a7e23d0751e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4714204" name="ab384d30-4dd2-11f0-844f-a7e23d0751e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0458793" name="ae5c2270-4dd2-11f0-b4cb-055144ed7c9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4555171" name="ae5c2270-4dd2-11f0-b4cb-055144ed7c98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596640" name="5ecfa4b0-4dd3-11f0-a361-456cdcaf90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5302387" name="5ecfa4b0-4dd3-11f0-a361-456cdcaf90c5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3935208" name="649e75b0-4dd3-11f0-ba39-25ff377373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35565449" name="649e75b0-4dd3-11f0-ba39-25ff377373c5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11465838" name="a2322980-4dd3-11f0-a2d9-c992155002c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2405916" name="a2322980-4dd3-11f0-a2d9-c992155002c5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4730595" name="a5aafc90-4dd3-11f0-b7aa-9b837673d7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4732977" name="a5aafc90-4dd3-11f0-b7aa-9b837673d733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1491450" name="e1845630-4dd3-11f0-83ff-4fc8a5fe0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6977201" name="e1845630-4dd3-11f0-83ff-4fc8a5fe057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8489809" name="e66ce5e0-4dd3-11f0-a684-8dd712a9ec1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3026258" name="e66ce5e0-4dd3-11f0-a684-8dd712a9ec11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6001128" name="674906d0-4dd4-11f0-9003-b799713dd79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7687711" name="674906d0-4dd4-11f0-9003-b799713dd797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85027862" name="6aa662a0-4dd4-11f0-8982-d145bdb835c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1279623" name="6aa662a0-4dd4-11f0-8982-d145bdb835c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7252104" name="f54460b0-4dd4-11f0-8f28-35dd75a9f31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328110" name="f54460b0-4dd4-11f0-8f28-35dd75a9f31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52785417" name="f82aded0-4dd4-11f0-8e78-299625fd14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2305898" name="f82aded0-4dd4-11f0-8e78-299625fd141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/ Wohnzimmer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77356517" name="48609f70-4dd5-11f0-853a-712e3cdc4bb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860591" name="48609f70-4dd5-11f0-853a-712e3cdc4bb4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86972497" name="4d6123f0-4dd5-11f0-bc85-217d6cfc7b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2714572" name="4d6123f0-4dd5-11f0-bc85-217d6cfc7b7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Anbau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93657978" name="95375690-4dd5-11f0-b3b8-71d8bd7c1d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231809" name="95375690-4dd5-11f0-b3b8-71d8bd7c1d6b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0794728" name="9833cdb0-4dd5-11f0-9abc-2d43301965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5859470" name="9833cdb0-4dd5-11f0-9abc-2d4330196574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70601476" name="15945c70-4dd6-11f0-8d04-333ddac7dc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2168191" name="15945c70-4dd6-11f0-8d04-333ddac7dc62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84458689" name="194ea550-4dd6-11f0-b95b-35ce820cdf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981663" name="194ea550-4dd6-11f0-b95b-35ce820cdf49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9410547" name="b1fd6840-4dd6-11f0-bd69-3ddac9782e7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556362" name="b1fd6840-4dd6-11f0-bd69-3ddac9782e75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04008198" name="b6b8f480-4dd6-11f0-bfbd-6bc929f96d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23009426" name="b6b8f480-4dd6-11f0-bfbd-6bc929f96d73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Gang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6540538" name="3abfef90-4dd7-11f0-9d41-93a4531a977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001966" name="3abfef90-4dd7-11f0-9d41-93a4531a9773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1302906" name="3fa32810-4dd7-11f0-b330-4f5074e5f43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0412506" name="3fa32810-4dd7-11f0-b330-4f5074e5f432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0480837" name="6b2d8ca0-4dd7-11f0-b436-6f949b707e6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3254515" name="6b2d8ca0-4dd7-11f0-b436-6f949b707e6d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064702" name="6de3abf0-4dd7-11f0-badb-172b0bd7970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806950" name="6de3abf0-4dd7-11f0-badb-172b0bd79708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85958090" name="e1b4b830-4dd7-11f0-a131-e313b5ebd17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8984515" name="e1b4b830-4dd7-11f0-a131-e313b5ebd171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025391" name="e44bddd0-4dd7-11f0-a9ca-115027d3219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0027859" name="e44bddd0-4dd7-11f0-a9ca-115027d32192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3984825" name="11f1a850-4dd8-11f0-a24d-8f05d3b803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8090547" name="11f1a850-4dd8-11f0-a24d-8f05d3b80327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80485420" name="161c8d50-4dd8-11f0-8ed1-ad223944b1c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7891730" name="161c8d50-4dd8-11f0-8ed1-ad223944b1c6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2872333" name="5f7fefa0-4dd8-11f0-9b1f-4fa0e94b07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8566703" name="5f7fefa0-4dd8-11f0-9b1f-4fa0e94b0749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0124277" name="63b9c8c0-4dd8-11f0-934e-3b8e9872a36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3789464" name="63b9c8c0-4dd8-11f0-934e-3b8e9872a362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39791428" name="c92400e0-4dd8-11f0-bc43-f7e510c9c2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354887" name="c92400e0-4dd8-11f0-bc43-f7e510c9c28c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6320623" name="cc785c00-4dd8-11f0-9c5f-850760b3542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3276795" name="cc785c00-4dd8-11f0-9c5f-850760b35429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UG - 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33545259" name="a69dd950-4dd9-11f0-8b4d-95a23d1276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5532112" name="a69dd950-4dd9-11f0-8b4d-95a23d1276c4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6021508" name="ab503dd0-4dd9-11f0-a704-714d42d640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3185712" name="ab503dd0-4dd9-11f0-a704-714d42d640ec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 -UG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9808979" name="d59b4490-4dd9-11f0-836f-e9605fd16b1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333816" name="d59b4490-4dd9-11f0-836f-e9605fd16b1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25829607" name="d991fa30-4dd9-11f0-9930-218bf7d2f93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4813854" name="d991fa30-4dd9-11f0-9930-218bf7d2f937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28446112" name="1613a1c0-4dda-11f0-8e6c-f3f2c77d99b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7636458" name="1613a1c0-4dda-11f0-8e6c-f3f2c77d99b6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5494133" name="1b52b5e0-4dda-11f0-936f-b3f5cf868f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62717278" name="1b52b5e0-4dda-11f0-936f-b3f5cf868f55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6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Seestrasse 11, 8700 Küsnacht</w:t>
          </w:r>
        </w:p>
        <w:p>
          <w:pPr>
            <w:spacing w:before="0" w:after="0"/>
          </w:pPr>
          <w:r>
            <w:t>343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m="http://schemas.openxmlformats.org/officeDocument/2006/math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footer.xml" Type="http://schemas.openxmlformats.org/officeDocument/2006/relationships/footer" Id="rId6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