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Bündtstrasse 1, 8596 Scherzingen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910400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174431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