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Bündtstrasse 1, 8596 Scherzingen</w:t>
          </w:r>
        </w:p>
        <w:p>
          <w:pPr>
            <w:spacing w:before="0" w:after="0"/>
          </w:pPr>
          <w:r>
            <w:t>315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