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Werkstatt/ 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7210183" name="c5b3c670-57f6-11f0-98a6-f5ab7ddedf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083145" name="c5b3c670-57f6-11f0-98a6-f5ab7ddedfd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8624210" name="cb634fa0-57f6-11f0-9aa9-1785a14d4c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781130" name="cb634fa0-57f6-11f0-9aa9-1785a14d4c7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8757197" name="40c873f0-57f8-11f0-b96a-334280763f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101803" name="40c873f0-57f8-11f0-b96a-334280763f3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9849449" name="44931080-57f8-11f0-b133-b1dfe18fd0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995340" name="44931080-57f8-11f0-b133-b1dfe18fd0c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5093090" name="57dd6b40-57f8-11f0-adb4-418cdbfee0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624429" name="57dd6b40-57f8-11f0-adb4-418cdbfee00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8758520" name="5c18a3f0-57f8-11f0-add3-9bf9eac8fa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788217" name="5c18a3f0-57f8-11f0-add3-9bf9eac8fa1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918924" name="6a52e9d0-57f8-11f0-ab13-51f699b14a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197360" name="6a52e9d0-57f8-11f0-ab13-51f699b14a6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9936276" name="74707b80-57f8-11f0-8f0b-454cd6843c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498179" name="74707b80-57f8-11f0-8f0b-454cd6843c9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2350002" name="a03386d0-57f9-11f0-9e9d-81b279ce6f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007090" name="a03386d0-57f9-11f0-9e9d-81b279ce6fb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494699" name="a31040f0-57f9-11f0-8d4a-cb1c72b75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485643" name="a31040f0-57f9-11f0-8d4a-cb1c72b758b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8972941" name="cf43ddd0-57f9-11f0-986c-db5880ad0f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520787" name="cf43ddd0-57f9-11f0-986c-db5880ad0fa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9870334" name="d4f11d10-57f9-11f0-b669-8f17b01762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889078" name="d4f11d10-57f9-11f0-b669-8f17b017620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6898747" name="e513aaf0-57f9-11f0-9700-9dd016e5c5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811397" name="e513aaf0-57f9-11f0-9700-9dd016e5c50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9150732" name="ea4e2b30-57f9-11f0-9c13-ddbed48939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608874" name="ea4e2b30-57f9-11f0-9c13-ddbed489398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4247538" name="f5814b90-57f9-11f0-b1c7-f791b22668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854864" name="f5814b90-57f9-11f0-b1c7-f791b226686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0430223" name="fb16bd10-57f9-11f0-9dba-ef7e3b46ff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985126" name="fb16bd10-57f9-11f0-9dba-ef7e3b46ffd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0813777" name="034cf120-57fa-11f0-97ec-8954c1d0ce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203328" name="034cf120-57fa-11f0-97ec-8954c1d0ce2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3633247" name="07dc6450-57fa-11f0-93ca-b366d6dff4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548028" name="07dc6450-57fa-11f0-93ca-b366d6dff4e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3866066" name="870e0990-57fa-11f0-9125-7b562a16b2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982700" name="870e0990-57fa-11f0-9125-7b562a16b25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1684597" name="8b055b70-57fa-11f0-9461-617c57a44b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141995" name="8b055b70-57fa-11f0-9461-617c57a44b9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2220892" name="eef37ae0-57fa-11f0-ae26-c93fe4523a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777955" name="eef37ae0-57fa-11f0-ae26-c93fe4523a7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1232715" name="f1ac5950-57fa-11f0-bc0f-7134bf45dd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895709" name="f1ac5950-57fa-11f0-bc0f-7134bf45dde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7524085" name="d7473020-57fb-11f0-8f11-6d496b483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422004" name="d7473020-57fb-11f0-8f11-6d496b4839d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677022" name="e1af1140-57fb-11f0-96f6-41660cadbb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618873" name="e1af1140-57fb-11f0-96f6-41660cadbba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673557" name="26785200-57fc-11f0-a9e2-63fe1356f2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135770" name="26785200-57fc-11f0-a9e2-63fe1356f2a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2368341" name="5906d340-57fc-11f0-9851-0312c6b134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756838" name="5906d340-57fc-11f0-9851-0312c6b134c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/ Dach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Dach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008598" name="ca808200-57fc-11f0-a499-3770890df0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313666" name="ca808200-57fc-11f0-a499-3770890df01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8676028" name="cf8e25e0-57fc-11f0-a739-650de11818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135582" name="cf8e25e0-57fc-11f0-a739-650de118189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Bündtstrasse 1, 8596 Scherzingen</w:t>
          </w:r>
        </w:p>
        <w:p>
          <w:pPr>
            <w:spacing w:before="0" w:after="0"/>
          </w:pPr>
          <w:r>
            <w:t>315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