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Breitistrasse 12, 8335 Hittnau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357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8966375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7356463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