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682993" name="1b101380-57de-11f0-9e0c-cd29829a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835553" name="1b101380-57de-11f0-9e0c-cd29829a00f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520288" name="23a77a60-57de-11f0-b7db-43bddf0a77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471363" name="23a77a60-57de-11f0-b7db-43bddf0a77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911175" name="33410220-57de-11f0-a090-7f9e331a7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711645" name="33410220-57de-11f0-a090-7f9e331a76a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285646" name="36202d40-57de-11f0-a762-1ff04d85f3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829479" name="36202d40-57de-11f0-a762-1ff04d85f3b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363483" name="7093b550-57de-11f0-b37b-f91a6e659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655892" name="7093b550-57de-11f0-b37b-f91a6e659dc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366316" name="76a1d940-57de-11f0-bb88-67d0584187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530742" name="76a1d940-57de-11f0-bb88-67d05841874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408123" name="cc329a70-57de-11f0-97bf-bffc71ac25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279609" name="cc329a70-57de-11f0-97bf-bffc71ac250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85088" name="d12f2750-57de-11f0-bc48-f59b57c413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791502" name="d12f2750-57de-11f0-bc48-f59b57c4135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119549" name="3a7b2d80-57df-11f0-aef5-05950b4ef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207561" name="3a7b2d80-57df-11f0-aef5-05950b4ef1b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0113082" name="419ce450-57df-11f0-9e9f-e524ce2b98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833755" name="419ce450-57df-11f0-9e9f-e524ce2b982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5032525" name="bb0f7000-57df-11f0-adcf-65acf0c56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91889" name="bb0f7000-57df-11f0-adcf-65acf0c5647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185242" name="c09e9ff0-57df-11f0-aaff-91058d46b7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615497" name="c09e9ff0-57df-11f0-aaff-91058d46b7b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129574" name="ca915110-57df-11f0-8f85-f58f6faed8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107484" name="ca915110-57df-11f0-8f85-f58f6faed8b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197614" name="cfe8cf30-57df-11f0-b763-c9e16702c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246821" name="cfe8cf30-57df-11f0-b763-c9e16702ca1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580956" name="e16b6240-57df-11f0-bb80-83cac06914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627101" name="e16b6240-57df-11f0-bb80-83cac069146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460409" name="e78c4ae0-57df-11f0-aa86-4f6308e12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805391" name="e78c4ae0-57df-11f0-aa86-4f6308e1299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104533" name="f530c3f0-57e0-11f0-a63c-5dcad3b730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591094" name="f530c3f0-57e0-11f0-a63c-5dcad3b7304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249072" name="f99f68b0-57e0-11f0-9d2a-cdb8baa7d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233694" name="f99f68b0-57e0-11f0-9d2a-cdb8baa7d0a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3914584" name="0504e3b0-57e1-11f0-a1da-d9220d6bf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930563" name="0504e3b0-57e1-11f0-a1da-d9220d6bfa6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698846" name="08cf8040-57e1-11f0-a474-13c29c9f8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029008" name="08cf8040-57e1-11f0-a474-13c29c9f862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558333" name="14ccf580-57e1-11f0-9be5-733a4652c7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572614" name="14ccf580-57e1-11f0-9be5-733a4652c7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3941927" name="186cd890-57e1-11f0-b6fa-ff266ded93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445676" name="186cd890-57e1-11f0-b6fa-ff266ded93e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635524" name="22eb9d10-57e1-11f0-84ff-07b27191b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92208" name="22eb9d10-57e1-11f0-84ff-07b27191b05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237033" name="276f5070-57e1-11f0-b2c2-2563f699e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047159" name="276f5070-57e1-11f0-b2c2-2563f699ec7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186050" name="abb63ab0-57e1-11f0-ad18-37cc883855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185288" name="abb63ab0-57e1-11f0-ad18-37cc883855a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2173822" name="b11496a0-57e1-11f0-a371-f32be8c2d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717007" name="b11496a0-57e1-11f0-a371-f32be8c2d6a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bei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921142" name="d8209f00-57e1-11f0-832a-c79476ba2c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088283" name="d8209f00-57e1-11f0-832a-c79476ba2c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571166" name="dab839d0-57e1-11f0-9bfd-99ba7b840a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713895" name="dab839d0-57e1-11f0-9bfd-99ba7b840a4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041722" name="149be880-57e3-11f0-9f44-59082ec234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146048" name="149be880-57e3-11f0-9f44-59082ec234d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067298" name="171a7d10-57e3-11f0-b27c-55da8b2947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24927" name="171a7d10-57e3-11f0-b27c-55da8b29472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137237" name="29ece8b0-57e3-11f0-9d0e-178ba9beb0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524966" name="29ece8b0-57e3-11f0-9d0e-178ba9beb01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681635" name="2e147250-57e3-11f0-b6ec-e7e0dc78f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155326" name="2e147250-57e3-11f0-b6ec-e7e0dc78f0e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870637" name="4805ae90-57e3-11f0-95b3-3730e858f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474557" name="4805ae90-57e3-11f0-95b3-3730e858fc8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976513" name="4dd5b810-57e3-11f0-bf91-5fb8a57447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863887" name="4dd5b810-57e3-11f0-bf91-5fb8a57447a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17114" name="7d3d1340-57e4-11f0-bd43-cbdda8c2f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926942" name="7d3d1340-57e4-11f0-bd43-cbdda8c2f4f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03455" name="80dbe4e0-57e4-11f0-acfc-f57aae8f32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053527" name="80dbe4e0-57e4-11f0-acfc-f57aae8f32e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890197" name="9309ac10-57e4-11f0-a6f1-012045337b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020760" name="9309ac10-57e4-11f0-a6f1-012045337b1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057804" name="9bdd58a0-57e4-11f0-9e0e-b952b3cb9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971759" name="9bdd58a0-57e4-11f0-9e0e-b952b3cb9e4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900559" name="a904f600-57e4-11f0-a651-41d9dcb86e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162392" name="a904f600-57e4-11f0-a651-41d9dcb86e7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309213" name="ad7ebe50-57e4-11f0-a6d6-a9b0bb4f0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36513" name="ad7ebe50-57e4-11f0-a6d6-a9b0bb4f0a2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776222" name="925ab1f0-57e5-11f0-8b3a-5b7089b0f0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79764" name="925ab1f0-57e5-11f0-8b3a-5b7089b0f04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401269" name="96fbd860-57e5-11f0-bd9a-910d4ac6bd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830179" name="96fbd860-57e5-11f0-bd9a-910d4ac6bdab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688530" name="ee568420-57e5-11f0-939e-2ba94ba9ba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117396" name="ee568420-57e5-11f0-939e-2ba94ba9bae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807686" name="f6956ac0-57e5-11f0-be5b-dd7840498c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635915" name="f6956ac0-57e5-11f0-be5b-dd7840498c7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Breitistrasse 12, 8335 Hittnau</w:t>
          </w:r>
        </w:p>
        <w:p>
          <w:pPr>
            <w:spacing w:before="0" w:after="0"/>
          </w:pPr>
          <w:r>
            <w:t>357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