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Rösliweg 11, 8404 Winterthur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380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99245401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7710620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